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4"/>
        <w:tblW w:w="1057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1106"/>
        <w:gridCol w:w="4682"/>
      </w:tblGrid>
      <w:tr w:rsidR="00BA113B" w:rsidTr="00BA113B">
        <w:tc>
          <w:tcPr>
            <w:tcW w:w="4791" w:type="dxa"/>
          </w:tcPr>
          <w:p w:rsidR="00BA113B" w:rsidRPr="00F67966" w:rsidRDefault="00BA113B" w:rsidP="00DB2075">
            <w:pPr>
              <w:tabs>
                <w:tab w:val="right" w:pos="10207"/>
              </w:tabs>
              <w:ind w:right="-2"/>
              <w:rPr>
                <w:sz w:val="26"/>
                <w:szCs w:val="26"/>
              </w:rPr>
            </w:pPr>
            <w:r w:rsidRPr="00F67966">
              <w:rPr>
                <w:sz w:val="26"/>
                <w:szCs w:val="26"/>
              </w:rPr>
              <w:t>«СОГЛАСОВАНО»</w:t>
            </w:r>
          </w:p>
          <w:p w:rsidR="00BA113B" w:rsidRPr="00F67966" w:rsidRDefault="00BA113B" w:rsidP="00DB2075">
            <w:pPr>
              <w:tabs>
                <w:tab w:val="right" w:pos="10207"/>
              </w:tabs>
              <w:ind w:right="-2"/>
              <w:rPr>
                <w:sz w:val="26"/>
                <w:szCs w:val="26"/>
              </w:rPr>
            </w:pPr>
            <w:r w:rsidRPr="00F67966">
              <w:rPr>
                <w:sz w:val="26"/>
                <w:szCs w:val="26"/>
              </w:rPr>
              <w:t xml:space="preserve">Заместитель </w:t>
            </w:r>
            <w:r w:rsidRPr="00682CFB">
              <w:rPr>
                <w:sz w:val="26"/>
                <w:szCs w:val="26"/>
              </w:rPr>
              <w:t>директора по инвестиционной деятельности филиала</w:t>
            </w:r>
            <w:r w:rsidRPr="00F67966">
              <w:rPr>
                <w:sz w:val="26"/>
                <w:szCs w:val="26"/>
              </w:rPr>
              <w:t xml:space="preserve"> ПАО «</w:t>
            </w:r>
            <w:r>
              <w:rPr>
                <w:sz w:val="26"/>
                <w:szCs w:val="26"/>
              </w:rPr>
              <w:t>Россети Центр</w:t>
            </w:r>
            <w:r w:rsidRPr="00F67966">
              <w:rPr>
                <w:sz w:val="26"/>
                <w:szCs w:val="26"/>
              </w:rPr>
              <w:t>» – «Брянскэнерго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106" w:type="dxa"/>
          </w:tcPr>
          <w:p w:rsidR="00BA113B" w:rsidRPr="00F67966" w:rsidRDefault="00BA113B" w:rsidP="00DB2075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</w:p>
        </w:tc>
        <w:tc>
          <w:tcPr>
            <w:tcW w:w="4682" w:type="dxa"/>
          </w:tcPr>
          <w:p w:rsidR="00BA113B" w:rsidRPr="00F67966" w:rsidRDefault="00BA113B" w:rsidP="00DB2075">
            <w:pPr>
              <w:tabs>
                <w:tab w:val="right" w:pos="10207"/>
              </w:tabs>
              <w:ind w:right="-2" w:firstLine="567"/>
              <w:jc w:val="right"/>
              <w:rPr>
                <w:sz w:val="26"/>
                <w:szCs w:val="26"/>
              </w:rPr>
            </w:pPr>
            <w:r w:rsidRPr="00F67966">
              <w:rPr>
                <w:sz w:val="26"/>
                <w:szCs w:val="26"/>
              </w:rPr>
              <w:t>«УТВЕРЖДАЮ»</w:t>
            </w:r>
          </w:p>
          <w:p w:rsidR="00BA113B" w:rsidRDefault="00730F41" w:rsidP="00DB2075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И.о. п</w:t>
            </w:r>
            <w:r w:rsidR="00BA113B" w:rsidRPr="00F67966">
              <w:rPr>
                <w:sz w:val="26"/>
                <w:szCs w:val="26"/>
              </w:rPr>
              <w:t>ерв</w:t>
            </w:r>
            <w:r>
              <w:rPr>
                <w:sz w:val="26"/>
                <w:szCs w:val="26"/>
              </w:rPr>
              <w:t>ого</w:t>
            </w:r>
            <w:r w:rsidR="00BA113B" w:rsidRPr="00F67966">
              <w:rPr>
                <w:sz w:val="26"/>
                <w:szCs w:val="26"/>
              </w:rPr>
              <w:t xml:space="preserve"> заместител</w:t>
            </w:r>
            <w:r>
              <w:rPr>
                <w:sz w:val="26"/>
                <w:szCs w:val="26"/>
              </w:rPr>
              <w:t>я</w:t>
            </w:r>
            <w:r w:rsidR="00BA113B" w:rsidRPr="00F67966">
              <w:rPr>
                <w:sz w:val="26"/>
                <w:szCs w:val="26"/>
              </w:rPr>
              <w:t xml:space="preserve"> директора – главн</w:t>
            </w:r>
            <w:r>
              <w:rPr>
                <w:sz w:val="26"/>
                <w:szCs w:val="26"/>
              </w:rPr>
              <w:t>ого</w:t>
            </w:r>
            <w:r w:rsidR="00BA113B" w:rsidRPr="00F67966">
              <w:rPr>
                <w:sz w:val="26"/>
                <w:szCs w:val="26"/>
              </w:rPr>
              <w:t xml:space="preserve"> инженер</w:t>
            </w:r>
            <w:r>
              <w:rPr>
                <w:sz w:val="26"/>
                <w:szCs w:val="26"/>
              </w:rPr>
              <w:t>а</w:t>
            </w:r>
            <w:r w:rsidR="00BA113B" w:rsidRPr="00F67966">
              <w:rPr>
                <w:sz w:val="26"/>
                <w:szCs w:val="26"/>
              </w:rPr>
              <w:t xml:space="preserve"> филиала </w:t>
            </w:r>
          </w:p>
          <w:p w:rsidR="00BA113B" w:rsidRPr="00F67966" w:rsidRDefault="00BA113B" w:rsidP="00F63FCA">
            <w:pPr>
              <w:tabs>
                <w:tab w:val="right" w:pos="10207"/>
              </w:tabs>
              <w:ind w:left="-80" w:right="-2"/>
              <w:jc w:val="right"/>
              <w:rPr>
                <w:sz w:val="26"/>
                <w:szCs w:val="26"/>
              </w:rPr>
            </w:pPr>
            <w:r w:rsidRPr="00F67966">
              <w:rPr>
                <w:sz w:val="26"/>
                <w:szCs w:val="26"/>
              </w:rPr>
              <w:t>ПАО «</w:t>
            </w:r>
            <w:r>
              <w:rPr>
                <w:sz w:val="26"/>
                <w:szCs w:val="26"/>
              </w:rPr>
              <w:t>Россети Центр</w:t>
            </w:r>
            <w:r w:rsidRPr="00F67966">
              <w:rPr>
                <w:sz w:val="26"/>
                <w:szCs w:val="26"/>
              </w:rPr>
              <w:t>» – «Брянскэнерго</w:t>
            </w:r>
            <w:r w:rsidR="00F63FCA">
              <w:rPr>
                <w:sz w:val="26"/>
                <w:szCs w:val="26"/>
              </w:rPr>
              <w:t>»</w:t>
            </w:r>
          </w:p>
        </w:tc>
      </w:tr>
      <w:tr w:rsidR="00BA113B" w:rsidTr="00BA113B">
        <w:tc>
          <w:tcPr>
            <w:tcW w:w="4791" w:type="dxa"/>
          </w:tcPr>
          <w:p w:rsidR="00BA113B" w:rsidRPr="00F67966" w:rsidRDefault="00BA113B" w:rsidP="00DB2075">
            <w:pPr>
              <w:tabs>
                <w:tab w:val="right" w:pos="10207"/>
              </w:tabs>
              <w:ind w:right="-2"/>
              <w:rPr>
                <w:sz w:val="26"/>
                <w:szCs w:val="26"/>
              </w:rPr>
            </w:pPr>
          </w:p>
        </w:tc>
        <w:tc>
          <w:tcPr>
            <w:tcW w:w="1106" w:type="dxa"/>
          </w:tcPr>
          <w:p w:rsidR="00BA113B" w:rsidRPr="00F67966" w:rsidRDefault="00BA113B" w:rsidP="00DB2075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</w:p>
        </w:tc>
        <w:tc>
          <w:tcPr>
            <w:tcW w:w="4682" w:type="dxa"/>
          </w:tcPr>
          <w:p w:rsidR="00BA113B" w:rsidRDefault="00BA113B" w:rsidP="00DB2075">
            <w:pPr>
              <w:tabs>
                <w:tab w:val="right" w:pos="10207"/>
              </w:tabs>
              <w:ind w:right="-2" w:firstLine="567"/>
              <w:jc w:val="right"/>
              <w:rPr>
                <w:sz w:val="26"/>
                <w:szCs w:val="26"/>
              </w:rPr>
            </w:pPr>
          </w:p>
          <w:p w:rsidR="00BC2461" w:rsidRPr="00F67966" w:rsidRDefault="00BC2461" w:rsidP="00DB2075">
            <w:pPr>
              <w:tabs>
                <w:tab w:val="right" w:pos="10207"/>
              </w:tabs>
              <w:ind w:right="-2" w:firstLine="567"/>
              <w:jc w:val="right"/>
              <w:rPr>
                <w:sz w:val="26"/>
                <w:szCs w:val="26"/>
              </w:rPr>
            </w:pPr>
          </w:p>
        </w:tc>
      </w:tr>
      <w:tr w:rsidR="00BA113B" w:rsidRPr="007F0613" w:rsidTr="00BA113B">
        <w:trPr>
          <w:trHeight w:val="491"/>
        </w:trPr>
        <w:tc>
          <w:tcPr>
            <w:tcW w:w="4791" w:type="dxa"/>
          </w:tcPr>
          <w:p w:rsidR="00BA113B" w:rsidRPr="007F0613" w:rsidRDefault="00BA113B" w:rsidP="00DB2075">
            <w:pPr>
              <w:tabs>
                <w:tab w:val="right" w:pos="10207"/>
              </w:tabs>
              <w:ind w:right="-2"/>
              <w:rPr>
                <w:sz w:val="26"/>
                <w:szCs w:val="26"/>
              </w:rPr>
            </w:pPr>
            <w:r w:rsidRPr="007F0613">
              <w:rPr>
                <w:sz w:val="26"/>
                <w:szCs w:val="26"/>
              </w:rPr>
              <w:t>________________В.В. Татарчук</w:t>
            </w:r>
          </w:p>
        </w:tc>
        <w:tc>
          <w:tcPr>
            <w:tcW w:w="1106" w:type="dxa"/>
          </w:tcPr>
          <w:p w:rsidR="00BA113B" w:rsidRPr="007F0613" w:rsidRDefault="00BA113B" w:rsidP="00DB2075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</w:p>
        </w:tc>
        <w:tc>
          <w:tcPr>
            <w:tcW w:w="4682" w:type="dxa"/>
          </w:tcPr>
          <w:p w:rsidR="00BA113B" w:rsidRPr="007F0613" w:rsidRDefault="00BA113B" w:rsidP="00730F41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  <w:r w:rsidRPr="007F0613">
              <w:rPr>
                <w:sz w:val="26"/>
                <w:szCs w:val="26"/>
              </w:rPr>
              <w:t>________________</w:t>
            </w:r>
            <w:r w:rsidR="00730F41">
              <w:rPr>
                <w:sz w:val="26"/>
                <w:szCs w:val="26"/>
              </w:rPr>
              <w:t>С</w:t>
            </w:r>
            <w:r w:rsidRPr="007F0613">
              <w:rPr>
                <w:sz w:val="26"/>
                <w:szCs w:val="26"/>
              </w:rPr>
              <w:t>.</w:t>
            </w:r>
            <w:r w:rsidR="00730F41">
              <w:rPr>
                <w:sz w:val="26"/>
                <w:szCs w:val="26"/>
              </w:rPr>
              <w:t>Л</w:t>
            </w:r>
            <w:r w:rsidRPr="007F0613">
              <w:rPr>
                <w:sz w:val="26"/>
                <w:szCs w:val="26"/>
              </w:rPr>
              <w:t xml:space="preserve">. </w:t>
            </w:r>
            <w:r w:rsidR="00730F41">
              <w:rPr>
                <w:sz w:val="26"/>
                <w:szCs w:val="26"/>
              </w:rPr>
              <w:t>Поляков</w:t>
            </w:r>
          </w:p>
        </w:tc>
      </w:tr>
      <w:tr w:rsidR="00BA113B" w:rsidRPr="007F0613" w:rsidTr="00BA113B">
        <w:tc>
          <w:tcPr>
            <w:tcW w:w="4791" w:type="dxa"/>
          </w:tcPr>
          <w:p w:rsidR="00BA113B" w:rsidRPr="007F0613" w:rsidRDefault="00BA113B" w:rsidP="00DB2075">
            <w:pPr>
              <w:ind w:right="-2"/>
              <w:rPr>
                <w:sz w:val="26"/>
                <w:szCs w:val="26"/>
              </w:rPr>
            </w:pPr>
            <w:r w:rsidRPr="007F0613">
              <w:rPr>
                <w:sz w:val="26"/>
                <w:szCs w:val="26"/>
              </w:rPr>
              <w:t>«___» __________ 202</w:t>
            </w:r>
            <w:r w:rsidR="00730F41">
              <w:rPr>
                <w:sz w:val="26"/>
                <w:szCs w:val="26"/>
              </w:rPr>
              <w:t>4</w:t>
            </w:r>
            <w:r w:rsidRPr="007F0613">
              <w:rPr>
                <w:sz w:val="26"/>
                <w:szCs w:val="26"/>
              </w:rPr>
              <w:t xml:space="preserve"> г.</w:t>
            </w:r>
          </w:p>
          <w:p w:rsidR="00BA113B" w:rsidRPr="007F0613" w:rsidRDefault="00BA113B" w:rsidP="00DB2075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</w:p>
        </w:tc>
        <w:tc>
          <w:tcPr>
            <w:tcW w:w="1106" w:type="dxa"/>
          </w:tcPr>
          <w:p w:rsidR="00BA113B" w:rsidRPr="007F0613" w:rsidRDefault="00BA113B" w:rsidP="00DB2075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</w:p>
        </w:tc>
        <w:tc>
          <w:tcPr>
            <w:tcW w:w="4682" w:type="dxa"/>
          </w:tcPr>
          <w:p w:rsidR="00BA113B" w:rsidRPr="007F0613" w:rsidRDefault="00BA113B" w:rsidP="00DB2075">
            <w:pPr>
              <w:ind w:right="-2" w:firstLine="33"/>
              <w:jc w:val="right"/>
              <w:rPr>
                <w:sz w:val="26"/>
                <w:szCs w:val="26"/>
              </w:rPr>
            </w:pPr>
            <w:r w:rsidRPr="007F0613">
              <w:rPr>
                <w:sz w:val="26"/>
                <w:szCs w:val="26"/>
              </w:rPr>
              <w:t>«___» ___________ 202</w:t>
            </w:r>
            <w:r w:rsidR="00730F41">
              <w:rPr>
                <w:sz w:val="26"/>
                <w:szCs w:val="26"/>
              </w:rPr>
              <w:t>4</w:t>
            </w:r>
            <w:r w:rsidRPr="007F0613">
              <w:rPr>
                <w:sz w:val="26"/>
                <w:szCs w:val="26"/>
              </w:rPr>
              <w:t xml:space="preserve"> г.</w:t>
            </w:r>
          </w:p>
          <w:p w:rsidR="00BA113B" w:rsidRPr="007F0613" w:rsidRDefault="00BA113B" w:rsidP="00DB2075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</w:p>
        </w:tc>
      </w:tr>
    </w:tbl>
    <w:p w:rsidR="00730DE3" w:rsidRDefault="00730DE3" w:rsidP="00C577E5">
      <w:pPr>
        <w:pStyle w:val="21"/>
        <w:ind w:left="0" w:firstLine="567"/>
        <w:rPr>
          <w:sz w:val="26"/>
          <w:szCs w:val="26"/>
        </w:rPr>
      </w:pPr>
    </w:p>
    <w:p w:rsidR="00BA113B" w:rsidRDefault="00BA113B" w:rsidP="00C577E5">
      <w:pPr>
        <w:pStyle w:val="21"/>
        <w:ind w:left="0" w:firstLine="567"/>
        <w:rPr>
          <w:sz w:val="26"/>
          <w:szCs w:val="26"/>
        </w:rPr>
      </w:pPr>
    </w:p>
    <w:p w:rsidR="00BA113B" w:rsidRDefault="00BA113B" w:rsidP="00C577E5">
      <w:pPr>
        <w:pStyle w:val="21"/>
        <w:ind w:left="0" w:firstLine="567"/>
        <w:rPr>
          <w:sz w:val="26"/>
          <w:szCs w:val="26"/>
        </w:rPr>
      </w:pPr>
    </w:p>
    <w:p w:rsidR="00BA113B" w:rsidRPr="00C577E5" w:rsidRDefault="00BA113B" w:rsidP="00C577E5">
      <w:pPr>
        <w:pStyle w:val="21"/>
        <w:ind w:left="0" w:firstLine="567"/>
        <w:rPr>
          <w:sz w:val="26"/>
          <w:szCs w:val="26"/>
        </w:rPr>
      </w:pPr>
    </w:p>
    <w:p w:rsidR="00730DE3" w:rsidRPr="00C577E5" w:rsidRDefault="00730DE3" w:rsidP="00C577E5">
      <w:pPr>
        <w:ind w:firstLine="567"/>
        <w:rPr>
          <w:sz w:val="26"/>
          <w:szCs w:val="26"/>
        </w:rPr>
      </w:pPr>
    </w:p>
    <w:p w:rsidR="00730DE3" w:rsidRDefault="008E61AF" w:rsidP="008E61AF">
      <w:pPr>
        <w:pStyle w:val="2"/>
        <w:numPr>
          <w:ilvl w:val="0"/>
          <w:numId w:val="0"/>
        </w:numPr>
        <w:rPr>
          <w:sz w:val="26"/>
          <w:szCs w:val="26"/>
        </w:rPr>
      </w:pPr>
      <w:r>
        <w:rPr>
          <w:sz w:val="26"/>
          <w:szCs w:val="26"/>
        </w:rPr>
        <w:t>ТЕХНИЧЕСКОЕ ЗАДАНИЕ</w:t>
      </w:r>
      <w:r w:rsidR="00BC2461">
        <w:rPr>
          <w:sz w:val="26"/>
          <w:szCs w:val="26"/>
        </w:rPr>
        <w:t xml:space="preserve"> </w:t>
      </w:r>
      <w:r w:rsidR="00BC2461" w:rsidRPr="00D95E27">
        <w:rPr>
          <w:sz w:val="26"/>
          <w:szCs w:val="26"/>
        </w:rPr>
        <w:t>ТЗ/</w:t>
      </w:r>
      <w:r w:rsidR="00BC2461" w:rsidRPr="000B3930">
        <w:rPr>
          <w:sz w:val="26"/>
          <w:szCs w:val="26"/>
        </w:rPr>
        <w:t>32/202</w:t>
      </w:r>
      <w:r w:rsidR="00730F41">
        <w:rPr>
          <w:sz w:val="26"/>
          <w:szCs w:val="26"/>
        </w:rPr>
        <w:t>4</w:t>
      </w:r>
      <w:r w:rsidR="00BC2461" w:rsidRPr="000B3930">
        <w:rPr>
          <w:sz w:val="26"/>
          <w:szCs w:val="26"/>
        </w:rPr>
        <w:t>/</w:t>
      </w:r>
      <w:r w:rsidR="00730F41">
        <w:rPr>
          <w:sz w:val="26"/>
          <w:szCs w:val="26"/>
        </w:rPr>
        <w:t>5</w:t>
      </w:r>
      <w:r w:rsidR="00BC2461">
        <w:rPr>
          <w:sz w:val="26"/>
          <w:szCs w:val="26"/>
        </w:rPr>
        <w:t>/3</w:t>
      </w:r>
    </w:p>
    <w:p w:rsidR="00B91A20" w:rsidRPr="00B91A20" w:rsidRDefault="00B91A20" w:rsidP="00B91A20"/>
    <w:p w:rsidR="00730DE3" w:rsidRPr="00B91A20" w:rsidRDefault="00250E51" w:rsidP="00B91A20">
      <w:pPr>
        <w:jc w:val="center"/>
        <w:rPr>
          <w:sz w:val="26"/>
          <w:szCs w:val="26"/>
        </w:rPr>
      </w:pPr>
      <w:r w:rsidRPr="00250E51">
        <w:rPr>
          <w:sz w:val="26"/>
          <w:szCs w:val="26"/>
        </w:rPr>
        <w:t xml:space="preserve">на выполнение </w:t>
      </w:r>
      <w:r w:rsidR="00B91A20">
        <w:rPr>
          <w:sz w:val="26"/>
          <w:szCs w:val="26"/>
        </w:rPr>
        <w:t>строительно-монтажных и пусконаладочных работ</w:t>
      </w:r>
      <w:r w:rsidR="00D87B84" w:rsidRPr="00B91A20">
        <w:rPr>
          <w:sz w:val="26"/>
          <w:szCs w:val="26"/>
        </w:rPr>
        <w:t xml:space="preserve"> по </w:t>
      </w:r>
      <w:r w:rsidR="00BC2461" w:rsidRPr="00B91A20">
        <w:rPr>
          <w:sz w:val="26"/>
          <w:szCs w:val="26"/>
        </w:rPr>
        <w:t>реконструкции/ново</w:t>
      </w:r>
      <w:r w:rsidR="00B91A20">
        <w:rPr>
          <w:sz w:val="26"/>
          <w:szCs w:val="26"/>
        </w:rPr>
        <w:t>му</w:t>
      </w:r>
      <w:r w:rsidR="00BC2461" w:rsidRPr="00B91A20">
        <w:rPr>
          <w:sz w:val="26"/>
          <w:szCs w:val="26"/>
        </w:rPr>
        <w:t xml:space="preserve"> строительству электросетевых объектов </w:t>
      </w:r>
      <w:r w:rsidR="00730F41">
        <w:rPr>
          <w:sz w:val="26"/>
          <w:szCs w:val="26"/>
        </w:rPr>
        <w:t>Клинцовского</w:t>
      </w:r>
      <w:r w:rsidR="00BC2461" w:rsidRPr="00B91A20">
        <w:rPr>
          <w:sz w:val="26"/>
          <w:szCs w:val="26"/>
        </w:rPr>
        <w:t xml:space="preserve"> РЭС и реконструкции центров питания 35-110 кВ </w:t>
      </w:r>
      <w:r w:rsidR="00730F41">
        <w:rPr>
          <w:sz w:val="26"/>
          <w:szCs w:val="26"/>
        </w:rPr>
        <w:t>Клинцовского</w:t>
      </w:r>
      <w:r w:rsidR="00BC2461" w:rsidRPr="00B91A20">
        <w:rPr>
          <w:sz w:val="26"/>
          <w:szCs w:val="26"/>
        </w:rPr>
        <w:t xml:space="preserve"> РЭС </w:t>
      </w:r>
      <w:r w:rsidRPr="00B91A20">
        <w:rPr>
          <w:sz w:val="26"/>
          <w:szCs w:val="26"/>
        </w:rPr>
        <w:t xml:space="preserve">филиала </w:t>
      </w:r>
      <w:r w:rsidR="00B91A20" w:rsidRPr="00B91A20">
        <w:rPr>
          <w:sz w:val="26"/>
          <w:szCs w:val="26"/>
        </w:rPr>
        <w:t>ПАО «Россети Центр» – «Брянскэнерго</w:t>
      </w:r>
      <w:r w:rsidR="00F63FCA">
        <w:rPr>
          <w:sz w:val="26"/>
          <w:szCs w:val="26"/>
        </w:rPr>
        <w:t>»</w:t>
      </w:r>
    </w:p>
    <w:p w:rsidR="00250E51" w:rsidRDefault="00250E51" w:rsidP="00C577E5">
      <w:pPr>
        <w:ind w:firstLine="567"/>
        <w:rPr>
          <w:sz w:val="26"/>
          <w:szCs w:val="26"/>
        </w:rPr>
      </w:pPr>
    </w:p>
    <w:p w:rsidR="00763D50" w:rsidRPr="00730F41" w:rsidRDefault="00763D50" w:rsidP="00C577E5">
      <w:pPr>
        <w:ind w:firstLine="567"/>
        <w:rPr>
          <w:sz w:val="26"/>
          <w:szCs w:val="26"/>
        </w:rPr>
      </w:pPr>
    </w:p>
    <w:p w:rsidR="00250E51" w:rsidRPr="00C577E5" w:rsidRDefault="00250E51" w:rsidP="00C577E5">
      <w:pPr>
        <w:ind w:firstLine="567"/>
      </w:pPr>
    </w:p>
    <w:p w:rsidR="00730DE3" w:rsidRPr="00C577E5" w:rsidRDefault="00730DE3" w:rsidP="00176FCC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709"/>
        <w:jc w:val="both"/>
        <w:rPr>
          <w:bCs/>
          <w:sz w:val="26"/>
          <w:szCs w:val="26"/>
        </w:rPr>
      </w:pPr>
      <w:r w:rsidRPr="00C577E5">
        <w:rPr>
          <w:b/>
          <w:sz w:val="26"/>
          <w:szCs w:val="26"/>
        </w:rPr>
        <w:t>Основание выполнения работ</w:t>
      </w:r>
    </w:p>
    <w:p w:rsidR="00730DE3" w:rsidRDefault="00730DE3" w:rsidP="00176FCC">
      <w:pPr>
        <w:pStyle w:val="a3"/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Инвестиционная программа филиала ПАО «</w:t>
      </w:r>
      <w:r w:rsidR="00220A3D">
        <w:rPr>
          <w:bCs/>
          <w:iCs/>
          <w:sz w:val="26"/>
          <w:szCs w:val="26"/>
        </w:rPr>
        <w:t>Россети</w:t>
      </w:r>
      <w:r w:rsidR="002C1EEC">
        <w:rPr>
          <w:bCs/>
          <w:iCs/>
          <w:sz w:val="26"/>
          <w:szCs w:val="26"/>
        </w:rPr>
        <w:t xml:space="preserve"> Центр»</w:t>
      </w:r>
      <w:r w:rsidRPr="00C577E5">
        <w:rPr>
          <w:bCs/>
          <w:iCs/>
          <w:sz w:val="26"/>
          <w:szCs w:val="26"/>
        </w:rPr>
        <w:t xml:space="preserve"> – «</w:t>
      </w:r>
      <w:r w:rsidR="002C1EEC">
        <w:rPr>
          <w:bCs/>
          <w:iCs/>
          <w:sz w:val="26"/>
          <w:szCs w:val="26"/>
        </w:rPr>
        <w:t>Брянск</w:t>
      </w:r>
      <w:r w:rsidRPr="00C577E5">
        <w:rPr>
          <w:bCs/>
          <w:iCs/>
          <w:sz w:val="26"/>
          <w:szCs w:val="26"/>
        </w:rPr>
        <w:t>энерго».</w:t>
      </w:r>
    </w:p>
    <w:p w:rsidR="00730DE3" w:rsidRPr="00C577E5" w:rsidRDefault="00730DE3" w:rsidP="00176FCC">
      <w:pPr>
        <w:pStyle w:val="a3"/>
        <w:ind w:left="0" w:firstLine="709"/>
        <w:jc w:val="both"/>
        <w:rPr>
          <w:bCs/>
          <w:sz w:val="26"/>
          <w:szCs w:val="26"/>
        </w:rPr>
      </w:pPr>
    </w:p>
    <w:p w:rsidR="00730DE3" w:rsidRPr="00C577E5" w:rsidRDefault="00730DE3" w:rsidP="00176FCC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709"/>
        <w:jc w:val="both"/>
        <w:rPr>
          <w:sz w:val="26"/>
          <w:szCs w:val="26"/>
        </w:rPr>
      </w:pPr>
      <w:r w:rsidRPr="00C577E5">
        <w:rPr>
          <w:b/>
          <w:sz w:val="26"/>
          <w:szCs w:val="26"/>
        </w:rPr>
        <w:t>Общие требования</w:t>
      </w:r>
    </w:p>
    <w:p w:rsidR="00C66A76" w:rsidRPr="00C66A76" w:rsidRDefault="00C66A76" w:rsidP="00176FCC">
      <w:pPr>
        <w:pStyle w:val="a5"/>
        <w:numPr>
          <w:ilvl w:val="1"/>
          <w:numId w:val="2"/>
        </w:numPr>
        <w:ind w:left="0" w:firstLine="709"/>
        <w:rPr>
          <w:bCs/>
          <w:sz w:val="26"/>
          <w:szCs w:val="26"/>
        </w:rPr>
      </w:pPr>
      <w:r w:rsidRPr="00C66A76">
        <w:rPr>
          <w:bCs/>
          <w:sz w:val="26"/>
          <w:szCs w:val="26"/>
        </w:rPr>
        <w:t>Местонахождение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5602"/>
      </w:tblGrid>
      <w:tr w:rsidR="00C66A76" w:rsidRPr="001F475D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1F475D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C66A76" w:rsidRPr="001F475D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</w:t>
            </w:r>
          </w:p>
        </w:tc>
      </w:tr>
      <w:tr w:rsidR="00C66A76" w:rsidRPr="001F475D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2C1EEC" w:rsidRDefault="002C1EEC" w:rsidP="003B3239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r w:rsidRPr="002C1EEC">
              <w:rPr>
                <w:sz w:val="24"/>
                <w:szCs w:val="24"/>
                <w:lang w:eastAsia="ru-RU"/>
              </w:rPr>
              <w:t>Брянская</w:t>
            </w:r>
          </w:p>
        </w:tc>
        <w:tc>
          <w:tcPr>
            <w:tcW w:w="2763" w:type="pct"/>
            <w:vAlign w:val="center"/>
          </w:tcPr>
          <w:p w:rsidR="00C66A76" w:rsidRPr="002C1EEC" w:rsidRDefault="00730F41" w:rsidP="003B3239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Клинцовский, Гордеевский, Красногорский</w:t>
            </w:r>
          </w:p>
        </w:tc>
      </w:tr>
    </w:tbl>
    <w:p w:rsidR="00CB0195" w:rsidRDefault="00CB0195" w:rsidP="00CB0195">
      <w:pPr>
        <w:pStyle w:val="a5"/>
        <w:ind w:left="567"/>
        <w:jc w:val="both"/>
        <w:rPr>
          <w:bCs/>
          <w:sz w:val="26"/>
          <w:szCs w:val="26"/>
        </w:rPr>
      </w:pPr>
    </w:p>
    <w:p w:rsidR="002C1EEC" w:rsidRDefault="007D5C39" w:rsidP="00176FCC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Перечень титулов и </w:t>
      </w:r>
      <w:r w:rsidR="00F23B74">
        <w:rPr>
          <w:sz w:val="26"/>
          <w:szCs w:val="26"/>
        </w:rPr>
        <w:t>объем работ по модернизации ЛЭП 6-10 кВ приведен</w:t>
      </w:r>
      <w:r w:rsidR="00275D1E">
        <w:rPr>
          <w:sz w:val="26"/>
          <w:szCs w:val="26"/>
        </w:rPr>
        <w:t xml:space="preserve"> в</w:t>
      </w:r>
      <w:r w:rsidR="00F23B74">
        <w:rPr>
          <w:sz w:val="26"/>
          <w:szCs w:val="26"/>
        </w:rPr>
        <w:t xml:space="preserve"> приложени</w:t>
      </w:r>
      <w:r w:rsidR="00275D1E">
        <w:rPr>
          <w:sz w:val="26"/>
          <w:szCs w:val="26"/>
        </w:rPr>
        <w:t>и</w:t>
      </w:r>
      <w:r w:rsidR="00F23B74">
        <w:rPr>
          <w:sz w:val="26"/>
          <w:szCs w:val="26"/>
        </w:rPr>
        <w:t xml:space="preserve"> №1 к настоящему техническому заданию.</w:t>
      </w:r>
    </w:p>
    <w:p w:rsidR="00F23B74" w:rsidRDefault="007D5C39" w:rsidP="00176FCC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Перечень титулов и</w:t>
      </w:r>
      <w:r w:rsidR="00F23B74">
        <w:rPr>
          <w:sz w:val="26"/>
          <w:szCs w:val="26"/>
        </w:rPr>
        <w:t xml:space="preserve"> объем работ по реконструкции </w:t>
      </w:r>
      <w:r w:rsidR="00B174DB">
        <w:rPr>
          <w:sz w:val="26"/>
          <w:szCs w:val="26"/>
        </w:rPr>
        <w:t>(техническому перевооружению</w:t>
      </w:r>
      <w:r w:rsidR="00730F41">
        <w:rPr>
          <w:sz w:val="26"/>
          <w:szCs w:val="26"/>
        </w:rPr>
        <w:t>, модернизации</w:t>
      </w:r>
      <w:r w:rsidR="00B174DB">
        <w:rPr>
          <w:sz w:val="26"/>
          <w:szCs w:val="26"/>
        </w:rPr>
        <w:t xml:space="preserve">) ПС 35-110 кВ, </w:t>
      </w:r>
      <w:r w:rsidR="00275D1E">
        <w:rPr>
          <w:sz w:val="26"/>
          <w:szCs w:val="26"/>
        </w:rPr>
        <w:t>приведен в приложении</w:t>
      </w:r>
      <w:r w:rsidR="00F23B74">
        <w:rPr>
          <w:sz w:val="26"/>
          <w:szCs w:val="26"/>
        </w:rPr>
        <w:t xml:space="preserve"> №2 к настоящему ТЗ</w:t>
      </w:r>
      <w:r>
        <w:rPr>
          <w:sz w:val="26"/>
          <w:szCs w:val="26"/>
        </w:rPr>
        <w:t>.</w:t>
      </w:r>
    </w:p>
    <w:p w:rsidR="00C72480" w:rsidRDefault="00D1783A" w:rsidP="00C72480">
      <w:pPr>
        <w:pStyle w:val="a3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Этапность выполнения работ</w:t>
      </w:r>
      <w:r w:rsidR="00730DE3" w:rsidRPr="00C577E5">
        <w:rPr>
          <w:sz w:val="26"/>
          <w:szCs w:val="26"/>
        </w:rPr>
        <w:t>:</w:t>
      </w:r>
    </w:p>
    <w:p w:rsidR="00C72480" w:rsidRPr="00C93934" w:rsidRDefault="00072655" w:rsidP="00B104DB">
      <w:pPr>
        <w:pStyle w:val="af3"/>
        <w:numPr>
          <w:ilvl w:val="1"/>
          <w:numId w:val="2"/>
        </w:numPr>
        <w:tabs>
          <w:tab w:val="clear" w:pos="1701"/>
          <w:tab w:val="left" w:pos="708"/>
        </w:tabs>
        <w:spacing w:line="240" w:lineRule="auto"/>
        <w:ind w:left="0" w:firstLine="709"/>
        <w:rPr>
          <w:bCs/>
          <w:iCs/>
          <w:sz w:val="26"/>
          <w:szCs w:val="26"/>
        </w:rPr>
      </w:pPr>
      <w:r>
        <w:rPr>
          <w:sz w:val="24"/>
          <w:szCs w:val="24"/>
        </w:rPr>
        <w:t>Работы выполнить в один этап</w:t>
      </w:r>
      <w:r w:rsidRPr="00B95263">
        <w:rPr>
          <w:bCs/>
          <w:iCs/>
          <w:sz w:val="26"/>
          <w:szCs w:val="26"/>
        </w:rPr>
        <w:t xml:space="preserve"> </w:t>
      </w:r>
      <w:r w:rsidR="00C72480" w:rsidRPr="00B95263">
        <w:rPr>
          <w:bCs/>
          <w:iCs/>
          <w:sz w:val="26"/>
          <w:szCs w:val="26"/>
        </w:rPr>
        <w:t>Выполнение строительно-монтажных (СМР) и пусконаладочных работ (ПНР)</w:t>
      </w:r>
      <w:r w:rsidR="00C72480">
        <w:rPr>
          <w:bCs/>
          <w:iCs/>
          <w:sz w:val="26"/>
          <w:szCs w:val="26"/>
        </w:rPr>
        <w:t xml:space="preserve"> с поставкой оборудования, с учетом требований НТД, </w:t>
      </w:r>
      <w:r w:rsidR="00C72480" w:rsidRPr="003B2DFA">
        <w:rPr>
          <w:bCs/>
          <w:iCs/>
          <w:sz w:val="26"/>
          <w:szCs w:val="26"/>
        </w:rPr>
        <w:t xml:space="preserve">указанных в п. </w:t>
      </w:r>
      <w:r w:rsidR="00C72480" w:rsidRPr="00B14FE4">
        <w:rPr>
          <w:bCs/>
          <w:iCs/>
          <w:sz w:val="26"/>
          <w:szCs w:val="26"/>
        </w:rPr>
        <w:t>9</w:t>
      </w:r>
      <w:r w:rsidR="00C72480">
        <w:rPr>
          <w:bCs/>
          <w:iCs/>
          <w:sz w:val="26"/>
          <w:szCs w:val="26"/>
        </w:rPr>
        <w:t xml:space="preserve"> настоящего ТЗ (</w:t>
      </w:r>
      <w:r w:rsidR="00C72480">
        <w:rPr>
          <w:bCs/>
          <w:sz w:val="26"/>
          <w:szCs w:val="26"/>
        </w:rPr>
        <w:t>п</w:t>
      </w:r>
      <w:r w:rsidR="00C72480" w:rsidRPr="008B5595">
        <w:rPr>
          <w:bCs/>
          <w:sz w:val="26"/>
          <w:szCs w:val="26"/>
        </w:rPr>
        <w:t xml:space="preserve">ри </w:t>
      </w:r>
      <w:r w:rsidR="00C72480">
        <w:rPr>
          <w:bCs/>
          <w:sz w:val="26"/>
          <w:szCs w:val="26"/>
        </w:rPr>
        <w:t>строительстве</w:t>
      </w:r>
      <w:r w:rsidR="00C72480" w:rsidRPr="008B5595">
        <w:rPr>
          <w:bCs/>
          <w:sz w:val="26"/>
          <w:szCs w:val="26"/>
        </w:rPr>
        <w:t xml:space="preserve"> необходимо руководствоваться последними редакциями документов, необходимых и действующих на момент </w:t>
      </w:r>
      <w:r w:rsidR="00C72480">
        <w:rPr>
          <w:bCs/>
          <w:sz w:val="26"/>
          <w:szCs w:val="26"/>
        </w:rPr>
        <w:t>выполнения СМР</w:t>
      </w:r>
      <w:r w:rsidR="00C72480" w:rsidRPr="008B5595">
        <w:rPr>
          <w:bCs/>
          <w:sz w:val="26"/>
          <w:szCs w:val="26"/>
        </w:rPr>
        <w:t xml:space="preserve">, в том числе не указанных в данном </w:t>
      </w:r>
      <w:r w:rsidR="00C72480">
        <w:rPr>
          <w:bCs/>
          <w:sz w:val="26"/>
          <w:szCs w:val="26"/>
        </w:rPr>
        <w:t>ТЗ).</w:t>
      </w:r>
    </w:p>
    <w:p w:rsidR="00C93934" w:rsidRPr="00EC7ABE" w:rsidRDefault="00C93934" w:rsidP="00C93934">
      <w:pPr>
        <w:pStyle w:val="af3"/>
        <w:tabs>
          <w:tab w:val="clear" w:pos="1701"/>
          <w:tab w:val="left" w:pos="708"/>
        </w:tabs>
        <w:spacing w:line="240" w:lineRule="auto"/>
        <w:ind w:left="709" w:firstLine="0"/>
        <w:rPr>
          <w:bCs/>
          <w:iCs/>
          <w:sz w:val="26"/>
          <w:szCs w:val="26"/>
        </w:rPr>
      </w:pPr>
    </w:p>
    <w:p w:rsidR="00C93934" w:rsidRPr="00C93934" w:rsidRDefault="00C93934" w:rsidP="00C93934">
      <w:pPr>
        <w:pStyle w:val="a3"/>
        <w:numPr>
          <w:ilvl w:val="0"/>
          <w:numId w:val="2"/>
        </w:numPr>
        <w:tabs>
          <w:tab w:val="clear" w:pos="2580"/>
          <w:tab w:val="left" w:pos="993"/>
        </w:tabs>
        <w:ind w:left="0" w:firstLine="709"/>
        <w:jc w:val="both"/>
        <w:rPr>
          <w:b/>
          <w:sz w:val="26"/>
          <w:szCs w:val="26"/>
        </w:rPr>
      </w:pPr>
      <w:r w:rsidRPr="00C93934">
        <w:rPr>
          <w:b/>
          <w:sz w:val="26"/>
          <w:szCs w:val="26"/>
        </w:rPr>
        <w:t>Требования к проведению СМР и ПНР</w:t>
      </w:r>
    </w:p>
    <w:p w:rsidR="00C93934" w:rsidRPr="00C93934" w:rsidRDefault="00C93934" w:rsidP="00C93934">
      <w:pPr>
        <w:pStyle w:val="a3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C93934">
        <w:rPr>
          <w:bCs/>
          <w:iCs/>
          <w:sz w:val="26"/>
          <w:szCs w:val="26"/>
        </w:rPr>
        <w:t>Последовательность проведения работ:</w:t>
      </w:r>
    </w:p>
    <w:p w:rsidR="00C93934" w:rsidRPr="00C93934" w:rsidRDefault="00C93934" w:rsidP="00C93934">
      <w:pPr>
        <w:pStyle w:val="a5"/>
        <w:numPr>
          <w:ilvl w:val="0"/>
          <w:numId w:val="33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C93934">
        <w:rPr>
          <w:bCs/>
          <w:iCs/>
          <w:sz w:val="26"/>
          <w:szCs w:val="26"/>
        </w:rPr>
        <w:t>Подготовительные работы и поставка оборудования.</w:t>
      </w:r>
    </w:p>
    <w:p w:rsidR="00C93934" w:rsidRPr="00C93934" w:rsidRDefault="00C93934" w:rsidP="00C93934">
      <w:pPr>
        <w:pStyle w:val="a5"/>
        <w:numPr>
          <w:ilvl w:val="0"/>
          <w:numId w:val="33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C93934">
        <w:rPr>
          <w:bCs/>
          <w:iCs/>
          <w:sz w:val="26"/>
          <w:szCs w:val="26"/>
        </w:rPr>
        <w:t>Проведение СМР (при необходимости на данном этапе произвести комплекс работ по восстановление прилегающей территории до первоначального состояния).</w:t>
      </w:r>
    </w:p>
    <w:p w:rsidR="00C93934" w:rsidRPr="00C93934" w:rsidRDefault="00C93934" w:rsidP="00C93934">
      <w:pPr>
        <w:pStyle w:val="a5"/>
        <w:numPr>
          <w:ilvl w:val="0"/>
          <w:numId w:val="33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C93934">
        <w:rPr>
          <w:bCs/>
          <w:iCs/>
          <w:sz w:val="26"/>
          <w:szCs w:val="26"/>
        </w:rPr>
        <w:lastRenderedPageBreak/>
        <w:t>Проведение ПНР, в том числе актуализация однолинейных схем 6-10 кВ РЭС и прописывание элементов в АСТУ ОТУ (визуально и привязка ТС, ТИ и ТУ).</w:t>
      </w:r>
    </w:p>
    <w:p w:rsidR="00C93934" w:rsidRPr="00C93934" w:rsidRDefault="00C93934" w:rsidP="00C93934">
      <w:pPr>
        <w:pStyle w:val="a3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C93934">
        <w:rPr>
          <w:bCs/>
          <w:iCs/>
          <w:sz w:val="26"/>
          <w:szCs w:val="26"/>
        </w:rPr>
        <w:t>Основные требования при производстве работ:</w:t>
      </w:r>
    </w:p>
    <w:p w:rsidR="00C93934" w:rsidRPr="00C93934" w:rsidRDefault="00C93934" w:rsidP="00C93934">
      <w:pPr>
        <w:pStyle w:val="a5"/>
        <w:numPr>
          <w:ilvl w:val="0"/>
          <w:numId w:val="33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C93934">
        <w:rPr>
          <w:bCs/>
          <w:iCs/>
          <w:sz w:val="26"/>
          <w:szCs w:val="26"/>
        </w:rPr>
        <w:t>Выполнение при необходимости землеустроительных работ.</w:t>
      </w:r>
    </w:p>
    <w:p w:rsidR="00C93934" w:rsidRPr="00C93934" w:rsidRDefault="00C93934" w:rsidP="00C93934">
      <w:pPr>
        <w:pStyle w:val="a5"/>
        <w:numPr>
          <w:ilvl w:val="0"/>
          <w:numId w:val="33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C93934"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C93934" w:rsidRPr="00C93934" w:rsidRDefault="00C93934" w:rsidP="00C93934">
      <w:pPr>
        <w:pStyle w:val="a5"/>
        <w:numPr>
          <w:ilvl w:val="0"/>
          <w:numId w:val="33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C93934"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C93934" w:rsidRPr="00C93934" w:rsidRDefault="00C93934" w:rsidP="00C93934">
      <w:pPr>
        <w:pStyle w:val="a5"/>
        <w:numPr>
          <w:ilvl w:val="0"/>
          <w:numId w:val="33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C93934"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C93934" w:rsidRPr="00C93934" w:rsidRDefault="00C93934" w:rsidP="00C93934">
      <w:pPr>
        <w:pStyle w:val="a5"/>
        <w:numPr>
          <w:ilvl w:val="0"/>
          <w:numId w:val="33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C93934"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стоимости), с корректировкой ПСД силами подрядчика.</w:t>
      </w:r>
    </w:p>
    <w:p w:rsidR="00C93934" w:rsidRPr="00C93934" w:rsidRDefault="00C93934" w:rsidP="00C93934">
      <w:pPr>
        <w:pStyle w:val="a5"/>
        <w:numPr>
          <w:ilvl w:val="0"/>
          <w:numId w:val="33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C93934">
        <w:rPr>
          <w:bCs/>
          <w:iCs/>
          <w:sz w:val="26"/>
          <w:szCs w:val="26"/>
        </w:rPr>
        <w:t>Оформление при необходимости разрешений на производство земляных работ, при строительстве объектов и нести полностью ответственность при нарушении производства работ, в том числе шефмонтажными и со сторонними организациями.</w:t>
      </w:r>
    </w:p>
    <w:p w:rsidR="00C93934" w:rsidRPr="00C93934" w:rsidRDefault="00C93934" w:rsidP="00C93934">
      <w:pPr>
        <w:pStyle w:val="a5"/>
        <w:numPr>
          <w:ilvl w:val="0"/>
          <w:numId w:val="33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C93934">
        <w:rPr>
          <w:bCs/>
          <w:iCs/>
          <w:sz w:val="26"/>
          <w:szCs w:val="26"/>
        </w:rPr>
        <w:t>Самостоятельно выполнять все необходимые согласования, возникающие в процессе строительства.</w:t>
      </w:r>
    </w:p>
    <w:p w:rsidR="00C93934" w:rsidRPr="00C93934" w:rsidRDefault="00C93934" w:rsidP="00C93934">
      <w:pPr>
        <w:pStyle w:val="a5"/>
        <w:numPr>
          <w:ilvl w:val="0"/>
          <w:numId w:val="33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C93934"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C93934" w:rsidRPr="00C93934" w:rsidRDefault="00C93934" w:rsidP="00C93934">
      <w:pPr>
        <w:pStyle w:val="a5"/>
        <w:numPr>
          <w:ilvl w:val="0"/>
          <w:numId w:val="33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C93934">
        <w:rPr>
          <w:sz w:val="26"/>
          <w:szCs w:val="26"/>
        </w:rPr>
        <w:t>согласовывать с филиалом ПАО «</w:t>
      </w:r>
      <w:r w:rsidRPr="00C93934">
        <w:rPr>
          <w:bCs/>
          <w:sz w:val="26"/>
          <w:szCs w:val="26"/>
        </w:rPr>
        <w:t>Россети Центр</w:t>
      </w:r>
      <w:r w:rsidRPr="00C93934">
        <w:rPr>
          <w:sz w:val="26"/>
          <w:szCs w:val="26"/>
        </w:rPr>
        <w:t>» – «Брянскэнерго» все изменения проектных реше</w:t>
      </w:r>
      <w:r w:rsidRPr="00C93934">
        <w:rPr>
          <w:sz w:val="26"/>
          <w:szCs w:val="26"/>
        </w:rPr>
        <w:softHyphen/>
        <w:t>ний, воз</w:t>
      </w:r>
      <w:r w:rsidRPr="00C93934">
        <w:rPr>
          <w:sz w:val="26"/>
          <w:szCs w:val="26"/>
        </w:rPr>
        <w:softHyphen/>
        <w:t>никающие в процессе строительства, с последующей корректировкой ПСД силами подрядчика.</w:t>
      </w:r>
    </w:p>
    <w:p w:rsidR="00C93934" w:rsidRPr="00C93934" w:rsidRDefault="00C93934" w:rsidP="00C93934">
      <w:pPr>
        <w:pStyle w:val="a5"/>
        <w:numPr>
          <w:ilvl w:val="0"/>
          <w:numId w:val="33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C93934">
        <w:rPr>
          <w:sz w:val="26"/>
          <w:szCs w:val="26"/>
        </w:rPr>
        <w:t>качество продукции, требования к которой не регламентированы НТД, подтверждается предоставлением сертификатов соответствия ГОСТ-Р или приложением протоколов испытаний. Протоколы испытаний должны быть на русском языке, а испытания должны проводиться в соответствии с ГОСТ Р/МЭК 17025 в испытательных лабораториях, аккредитованных в установленном порядке в Федеральной службе по аккредитации (Росаккредитация) с учетом приказа от 30.05.2014 № 326 Министерства экономического развития РФ;</w:t>
      </w:r>
    </w:p>
    <w:p w:rsidR="00C93934" w:rsidRPr="00C93934" w:rsidRDefault="00C93934" w:rsidP="00C93934">
      <w:pPr>
        <w:pStyle w:val="a5"/>
        <w:numPr>
          <w:ilvl w:val="0"/>
          <w:numId w:val="33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C93934">
        <w:rPr>
          <w:sz w:val="26"/>
          <w:szCs w:val="26"/>
        </w:rPr>
        <w:t>к протоколам испытаний должен быть приложен аттестат аккредитации с областью аккредитации испытательной лаборатории (центра), в котором данные испытания были проведены.</w:t>
      </w:r>
    </w:p>
    <w:p w:rsidR="00C93934" w:rsidRPr="00C93934" w:rsidRDefault="00C93934" w:rsidP="00C93934">
      <w:pPr>
        <w:pStyle w:val="a5"/>
        <w:numPr>
          <w:ilvl w:val="0"/>
          <w:numId w:val="33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C93934">
        <w:rPr>
          <w:sz w:val="26"/>
          <w:szCs w:val="26"/>
        </w:rPr>
        <w:t>вести исполнительную документацию на протяжении всего периода производства СМР в соответствии СНиП, передать ее Заказчику для утверждения в полном объеме по за</w:t>
      </w:r>
      <w:r w:rsidRPr="00C93934">
        <w:rPr>
          <w:sz w:val="26"/>
          <w:szCs w:val="26"/>
        </w:rPr>
        <w:softHyphen/>
        <w:t>вершению оче</w:t>
      </w:r>
      <w:r w:rsidRPr="00C93934">
        <w:rPr>
          <w:sz w:val="26"/>
          <w:szCs w:val="26"/>
        </w:rPr>
        <w:softHyphen/>
        <w:t>реди строительства (реконструкции) или полного завершения строительства (реконструкции) объ</w:t>
      </w:r>
      <w:r w:rsidRPr="00C93934">
        <w:rPr>
          <w:sz w:val="26"/>
          <w:szCs w:val="26"/>
        </w:rPr>
        <w:softHyphen/>
        <w:t>екта, в том числе общий журнал работ и специализированные журналы учёта выполненных работ (журнал бетонных, сварочных работ и т.п.);</w:t>
      </w:r>
    </w:p>
    <w:p w:rsidR="00C93934" w:rsidRPr="00C93934" w:rsidRDefault="00C93934" w:rsidP="00C93934">
      <w:pPr>
        <w:pStyle w:val="a5"/>
        <w:numPr>
          <w:ilvl w:val="0"/>
          <w:numId w:val="33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C93934">
        <w:rPr>
          <w:sz w:val="26"/>
          <w:szCs w:val="26"/>
        </w:rPr>
        <w:t>по окончании СМР предоставить в адрес Заказчика, согласованные с органом местного самоуправления, исполнительные съемки по выполненным работам при необходимости;</w:t>
      </w:r>
    </w:p>
    <w:p w:rsidR="00C93934" w:rsidRPr="00C93934" w:rsidRDefault="00C93934" w:rsidP="00C93934">
      <w:pPr>
        <w:pStyle w:val="a5"/>
        <w:numPr>
          <w:ilvl w:val="0"/>
          <w:numId w:val="33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C93934">
        <w:rPr>
          <w:bCs/>
          <w:iCs/>
          <w:sz w:val="26"/>
          <w:szCs w:val="26"/>
        </w:rPr>
        <w:lastRenderedPageBreak/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C93934" w:rsidRPr="00C93934" w:rsidRDefault="00C93934" w:rsidP="00C93934">
      <w:pPr>
        <w:pStyle w:val="a5"/>
        <w:numPr>
          <w:ilvl w:val="0"/>
          <w:numId w:val="33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C93934"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C93934" w:rsidRPr="00D426EF" w:rsidRDefault="00C93934" w:rsidP="00C93934">
      <w:pPr>
        <w:pStyle w:val="a5"/>
        <w:numPr>
          <w:ilvl w:val="0"/>
          <w:numId w:val="33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C93934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«Россети», а также пройти процедуру аттестации в ПАО «</w:t>
      </w:r>
      <w:r w:rsidRPr="00D426EF">
        <w:rPr>
          <w:bCs/>
          <w:iCs/>
          <w:sz w:val="26"/>
          <w:szCs w:val="26"/>
        </w:rPr>
        <w:t>Россети» (при условии наличия в перечнях оборудования и материалов, подлежащих аттестации).</w:t>
      </w:r>
    </w:p>
    <w:p w:rsidR="00D426EF" w:rsidRPr="00D426EF" w:rsidRDefault="00D426EF" w:rsidP="00D426EF">
      <w:pPr>
        <w:pStyle w:val="a3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6"/>
          <w:szCs w:val="26"/>
          <w:lang w:val="x-none"/>
        </w:rPr>
      </w:pPr>
      <w:r w:rsidRPr="00D426EF">
        <w:rPr>
          <w:bCs/>
          <w:iCs/>
          <w:sz w:val="26"/>
          <w:szCs w:val="26"/>
          <w:lang w:val="x-none"/>
        </w:rPr>
        <w:t>Отразить в первичных документах по выполненным работам или осуществленным рас</w:t>
      </w:r>
      <w:r w:rsidRPr="00D426EF">
        <w:rPr>
          <w:bCs/>
          <w:iCs/>
          <w:sz w:val="26"/>
          <w:szCs w:val="26"/>
          <w:lang w:val="x-none"/>
        </w:rPr>
        <w:softHyphen/>
        <w:t>хо</w:t>
      </w:r>
      <w:r w:rsidRPr="00D426EF">
        <w:rPr>
          <w:bCs/>
          <w:iCs/>
          <w:sz w:val="26"/>
          <w:szCs w:val="26"/>
          <w:lang w:val="x-none"/>
        </w:rPr>
        <w:softHyphen/>
        <w:t>дам (в том числе по формам КС-2, КС-3, КС-14) затраты по выполнению мероприятий, с указанием в каждом первичном учетном документе кода СПП элемента.</w:t>
      </w:r>
    </w:p>
    <w:p w:rsidR="00C93934" w:rsidRPr="00B65C5D" w:rsidRDefault="00C93934" w:rsidP="00C9683E">
      <w:pPr>
        <w:pStyle w:val="a5"/>
        <w:tabs>
          <w:tab w:val="left" w:pos="0"/>
        </w:tabs>
        <w:ind w:left="567"/>
        <w:jc w:val="both"/>
        <w:rPr>
          <w:bCs/>
          <w:iCs/>
          <w:sz w:val="26"/>
          <w:szCs w:val="26"/>
        </w:rPr>
      </w:pPr>
    </w:p>
    <w:p w:rsidR="00707E82" w:rsidRPr="00C93934" w:rsidRDefault="00707E82" w:rsidP="00C93934">
      <w:pPr>
        <w:pStyle w:val="a5"/>
        <w:numPr>
          <w:ilvl w:val="0"/>
          <w:numId w:val="24"/>
        </w:numPr>
        <w:suppressAutoHyphens w:val="0"/>
        <w:ind w:left="0" w:firstLine="709"/>
        <w:jc w:val="both"/>
        <w:rPr>
          <w:b/>
          <w:sz w:val="26"/>
          <w:szCs w:val="26"/>
        </w:rPr>
      </w:pPr>
      <w:r w:rsidRPr="00C93934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:rsidR="00C93934" w:rsidRPr="00C93934" w:rsidRDefault="00C93934" w:rsidP="00C93934">
      <w:pPr>
        <w:pStyle w:val="a5"/>
        <w:numPr>
          <w:ilvl w:val="1"/>
          <w:numId w:val="34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C93934">
        <w:rPr>
          <w:bCs/>
          <w:iCs/>
          <w:sz w:val="26"/>
          <w:szCs w:val="26"/>
        </w:rPr>
        <w:t xml:space="preserve"> 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«Россети», а также пройти процедуру аттестации в ПАО «Россети» (при условии наличия в перечнях оборудования и материалов, подлежащих аттестации).</w:t>
      </w:r>
    </w:p>
    <w:p w:rsidR="001E4ED1" w:rsidRPr="00C93934" w:rsidRDefault="001E4ED1" w:rsidP="00C93934">
      <w:pPr>
        <w:pStyle w:val="a3"/>
        <w:numPr>
          <w:ilvl w:val="1"/>
          <w:numId w:val="34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93934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1E4ED1" w:rsidRDefault="001E4ED1" w:rsidP="00C93934">
      <w:pPr>
        <w:pStyle w:val="a3"/>
        <w:numPr>
          <w:ilvl w:val="1"/>
          <w:numId w:val="34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93934">
        <w:rPr>
          <w:bCs/>
          <w:iCs/>
          <w:sz w:val="26"/>
          <w:szCs w:val="26"/>
        </w:rPr>
        <w:t>Для импортного</w:t>
      </w:r>
      <w:r w:rsidRPr="00C577E5">
        <w:rPr>
          <w:bCs/>
          <w:iCs/>
          <w:sz w:val="26"/>
          <w:szCs w:val="26"/>
        </w:rPr>
        <w:t xml:space="preserve">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</w:t>
      </w:r>
      <w:r w:rsidRPr="00840F30">
        <w:rPr>
          <w:bCs/>
          <w:iCs/>
          <w:sz w:val="26"/>
          <w:szCs w:val="26"/>
        </w:rPr>
        <w:t>оборудования условиям эксплуатации и действующим отраслевым требованиям.</w:t>
      </w:r>
    </w:p>
    <w:p w:rsidR="002878B2" w:rsidRPr="00840F30" w:rsidRDefault="002878B2" w:rsidP="00C93934">
      <w:pPr>
        <w:pStyle w:val="a3"/>
        <w:numPr>
          <w:ilvl w:val="1"/>
          <w:numId w:val="34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525E49">
        <w:rPr>
          <w:sz w:val="26"/>
          <w:szCs w:val="26"/>
        </w:rPr>
        <w:t>Поставляемое электротехническое оборудование отечественного и зарубежного производства должно иметь заключение аттестационной комиссии ПАО «Россети» на дату поставки оборудования или, в порядке исключения</w:t>
      </w:r>
      <w:r w:rsidRPr="00840F30">
        <w:rPr>
          <w:sz w:val="26"/>
          <w:szCs w:val="26"/>
        </w:rPr>
        <w:t>, заключение протокола Комиссии по допуску оборудования, материалов и систем ПАО «Россети Центр» и ПАО «Россети Центр и Приволжье» с решением о допуске к применению не аттестованной продукции согласно пункту 1.5.5 Мето</w:t>
      </w:r>
      <w:r w:rsidR="00FF1492">
        <w:rPr>
          <w:sz w:val="26"/>
          <w:szCs w:val="26"/>
        </w:rPr>
        <w:t>дики ПАО </w:t>
      </w:r>
      <w:r w:rsidRPr="00840F30">
        <w:rPr>
          <w:sz w:val="26"/>
          <w:szCs w:val="26"/>
        </w:rPr>
        <w:t>«Россети» проведения проверки качества (аттестации) оборудования, материалов и систем в электросетевом комплексе (в случае поставки оборудования, технологий или материалов, подлежащих такой аттестации).</w:t>
      </w:r>
    </w:p>
    <w:p w:rsidR="002878B2" w:rsidRPr="00840F30" w:rsidRDefault="002878B2" w:rsidP="00C93934">
      <w:pPr>
        <w:pStyle w:val="a3"/>
        <w:numPr>
          <w:ilvl w:val="1"/>
          <w:numId w:val="34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840F30">
        <w:rPr>
          <w:sz w:val="26"/>
          <w:szCs w:val="26"/>
        </w:rPr>
        <w:t xml:space="preserve">Победитель закупки на право заключения договора на </w:t>
      </w:r>
      <w:r w:rsidR="00840F30" w:rsidRPr="00840F30">
        <w:rPr>
          <w:sz w:val="26"/>
          <w:szCs w:val="26"/>
        </w:rPr>
        <w:t>выполнение работ</w:t>
      </w:r>
      <w:r w:rsidRPr="00840F30">
        <w:rPr>
          <w:sz w:val="26"/>
          <w:szCs w:val="26"/>
        </w:rPr>
        <w:t xml:space="preserve">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</w:t>
      </w:r>
      <w:r w:rsidR="00840F30" w:rsidRPr="00840F30">
        <w:rPr>
          <w:sz w:val="26"/>
          <w:szCs w:val="26"/>
        </w:rPr>
        <w:t>дать технические характеристики оборудования</w:t>
      </w:r>
      <w:r w:rsidRPr="00840F30">
        <w:rPr>
          <w:sz w:val="26"/>
          <w:szCs w:val="26"/>
        </w:rPr>
        <w:t>.</w:t>
      </w:r>
    </w:p>
    <w:p w:rsidR="00730DE3" w:rsidRPr="00E34F5C" w:rsidRDefault="00E34F5C" w:rsidP="00C93934">
      <w:pPr>
        <w:pStyle w:val="a3"/>
        <w:numPr>
          <w:ilvl w:val="1"/>
          <w:numId w:val="34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E34F5C">
        <w:rPr>
          <w:bCs/>
          <w:iCs/>
          <w:sz w:val="26"/>
          <w:szCs w:val="26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</w:t>
      </w:r>
      <w:r w:rsidRPr="00E34F5C">
        <w:rPr>
          <w:bCs/>
          <w:iCs/>
          <w:sz w:val="26"/>
          <w:szCs w:val="26"/>
        </w:rPr>
        <w:lastRenderedPageBreak/>
        <w:t>подготовленной в соответствии с ГОСТ Р 59853-2021, ГОСТ 34.201-2020, ГОСТ 27300-87, ГОСТ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730DE3" w:rsidRPr="00C577E5" w:rsidRDefault="00730DE3" w:rsidP="00C93934">
      <w:pPr>
        <w:pStyle w:val="a3"/>
        <w:numPr>
          <w:ilvl w:val="1"/>
          <w:numId w:val="34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3B174E" w:rsidRPr="00AB10E8" w:rsidRDefault="003B174E" w:rsidP="00FA3488">
      <w:pPr>
        <w:pStyle w:val="a3"/>
        <w:tabs>
          <w:tab w:val="left" w:pos="993"/>
          <w:tab w:val="left" w:pos="1134"/>
          <w:tab w:val="left" w:pos="1276"/>
        </w:tabs>
        <w:ind w:left="0" w:firstLine="0"/>
        <w:jc w:val="both"/>
        <w:rPr>
          <w:sz w:val="26"/>
          <w:szCs w:val="26"/>
        </w:rPr>
      </w:pPr>
    </w:p>
    <w:p w:rsidR="00686191" w:rsidRPr="000E0481" w:rsidRDefault="003B174E" w:rsidP="000E0481">
      <w:pPr>
        <w:pStyle w:val="a3"/>
        <w:numPr>
          <w:ilvl w:val="0"/>
          <w:numId w:val="34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CA264F">
        <w:rPr>
          <w:b/>
          <w:sz w:val="26"/>
          <w:szCs w:val="26"/>
        </w:rPr>
        <w:t>Гарантийные обязательства</w:t>
      </w:r>
    </w:p>
    <w:p w:rsidR="003B174E" w:rsidRPr="00477D2E" w:rsidRDefault="003B174E" w:rsidP="00FC7789">
      <w:pPr>
        <w:pStyle w:val="a3"/>
        <w:numPr>
          <w:ilvl w:val="1"/>
          <w:numId w:val="34"/>
        </w:numPr>
        <w:ind w:left="0" w:firstLine="709"/>
        <w:jc w:val="both"/>
        <w:rPr>
          <w:bCs/>
          <w:iCs/>
          <w:sz w:val="26"/>
          <w:szCs w:val="26"/>
        </w:rPr>
      </w:pPr>
      <w:r w:rsidRPr="00CA264F"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3B174E" w:rsidRPr="00477D2E" w:rsidRDefault="003B174E" w:rsidP="00FC7789">
      <w:pPr>
        <w:pStyle w:val="a3"/>
        <w:numPr>
          <w:ilvl w:val="1"/>
          <w:numId w:val="34"/>
        </w:numPr>
        <w:ind w:left="0" w:firstLine="709"/>
        <w:jc w:val="both"/>
        <w:rPr>
          <w:bCs/>
          <w:iCs/>
          <w:sz w:val="26"/>
          <w:szCs w:val="26"/>
        </w:rPr>
      </w:pPr>
      <w:r w:rsidRPr="00477D2E"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3B174E" w:rsidRPr="00112AE3" w:rsidRDefault="003B174E" w:rsidP="003B174E">
      <w:pPr>
        <w:pStyle w:val="a3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6"/>
          <w:szCs w:val="26"/>
        </w:rPr>
      </w:pPr>
    </w:p>
    <w:p w:rsidR="003B174E" w:rsidRPr="00890A67" w:rsidRDefault="003B174E" w:rsidP="00FC7789">
      <w:pPr>
        <w:pStyle w:val="a3"/>
        <w:numPr>
          <w:ilvl w:val="0"/>
          <w:numId w:val="34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052B91">
        <w:rPr>
          <w:b/>
          <w:sz w:val="26"/>
          <w:szCs w:val="26"/>
        </w:rPr>
        <w:t xml:space="preserve">Сроки выполнения работ </w:t>
      </w:r>
    </w:p>
    <w:p w:rsidR="003B174E" w:rsidRDefault="003B174E" w:rsidP="003B174E">
      <w:pPr>
        <w:pStyle w:val="a3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052B91">
        <w:rPr>
          <w:sz w:val="26"/>
          <w:szCs w:val="26"/>
        </w:rPr>
        <w:t xml:space="preserve">Сроки выполнения работ: с </w:t>
      </w:r>
      <w:r>
        <w:rPr>
          <w:sz w:val="26"/>
          <w:szCs w:val="26"/>
        </w:rPr>
        <w:t>даты</w:t>
      </w:r>
      <w:r w:rsidR="00004E93">
        <w:rPr>
          <w:sz w:val="26"/>
          <w:szCs w:val="26"/>
        </w:rPr>
        <w:t xml:space="preserve"> подписания договора до </w:t>
      </w:r>
      <w:bookmarkStart w:id="0" w:name="_GoBack"/>
      <w:bookmarkEnd w:id="0"/>
      <w:r w:rsidR="0080011B">
        <w:rPr>
          <w:sz w:val="26"/>
          <w:szCs w:val="26"/>
        </w:rPr>
        <w:t>20.09.202</w:t>
      </w:r>
      <w:r w:rsidR="00730F41">
        <w:rPr>
          <w:sz w:val="26"/>
          <w:szCs w:val="26"/>
        </w:rPr>
        <w:t>4</w:t>
      </w:r>
      <w:r w:rsidR="0080011B">
        <w:rPr>
          <w:sz w:val="26"/>
          <w:szCs w:val="26"/>
        </w:rPr>
        <w:t xml:space="preserve"> г</w:t>
      </w:r>
      <w:r w:rsidRPr="00052B91">
        <w:rPr>
          <w:sz w:val="26"/>
          <w:szCs w:val="26"/>
        </w:rPr>
        <w:t>.</w:t>
      </w:r>
      <w:r w:rsidR="00302986" w:rsidRPr="00302986">
        <w:rPr>
          <w:sz w:val="26"/>
          <w:szCs w:val="26"/>
        </w:rPr>
        <w:t xml:space="preserve"> </w:t>
      </w:r>
    </w:p>
    <w:p w:rsidR="003B174E" w:rsidRDefault="002C1EEC" w:rsidP="003B174E">
      <w:pPr>
        <w:pStyle w:val="a3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Строительно-монтажные и</w:t>
      </w:r>
      <w:r w:rsidR="003B174E">
        <w:rPr>
          <w:sz w:val="26"/>
          <w:szCs w:val="26"/>
        </w:rPr>
        <w:t xml:space="preserve"> пусконаладочные </w:t>
      </w:r>
      <w:r w:rsidR="003B174E" w:rsidRPr="00052B91">
        <w:rPr>
          <w:sz w:val="26"/>
          <w:szCs w:val="26"/>
        </w:rPr>
        <w:t>работы выполняются в соответствии с согласованным с Заказчиком графиком выполнения работ.</w:t>
      </w:r>
    </w:p>
    <w:p w:rsidR="002C3625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A12F84" w:rsidRPr="00C577E5" w:rsidRDefault="00730DE3" w:rsidP="00FC7789">
      <w:pPr>
        <w:pStyle w:val="a3"/>
        <w:numPr>
          <w:ilvl w:val="0"/>
          <w:numId w:val="34"/>
        </w:numPr>
        <w:tabs>
          <w:tab w:val="left" w:pos="993"/>
          <w:tab w:val="left" w:pos="1134"/>
          <w:tab w:val="left" w:pos="1276"/>
          <w:tab w:val="num" w:pos="1730"/>
        </w:tabs>
        <w:ind w:left="0" w:firstLine="709"/>
        <w:jc w:val="both"/>
      </w:pPr>
      <w:r w:rsidRPr="0080011B">
        <w:rPr>
          <w:b/>
          <w:sz w:val="26"/>
          <w:szCs w:val="26"/>
        </w:rPr>
        <w:t>Основные но</w:t>
      </w:r>
      <w:r w:rsidR="0080011B">
        <w:rPr>
          <w:b/>
          <w:sz w:val="26"/>
          <w:szCs w:val="26"/>
        </w:rPr>
        <w:t>рмативно-технические документы</w:t>
      </w:r>
    </w:p>
    <w:p w:rsidR="002C3625" w:rsidRPr="00C577E5" w:rsidRDefault="002C3625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Градостроительный кодекс РФ;</w:t>
      </w:r>
    </w:p>
    <w:p w:rsidR="002C3625" w:rsidRPr="00C577E5" w:rsidRDefault="002C3625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Земельный кодекс РФ;</w:t>
      </w:r>
    </w:p>
    <w:p w:rsidR="002C3625" w:rsidRPr="00C577E5" w:rsidRDefault="002C3625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Лесной кодекс РФ; </w:t>
      </w:r>
    </w:p>
    <w:p w:rsidR="002C3625" w:rsidRPr="00C577E5" w:rsidRDefault="002C3625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ПУЭ (действующее издание);</w:t>
      </w:r>
    </w:p>
    <w:p w:rsidR="002C3625" w:rsidRDefault="002C3625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ПТЭ (действующее издание);</w:t>
      </w:r>
    </w:p>
    <w:p w:rsidR="00686191" w:rsidRPr="00686191" w:rsidRDefault="00686191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686191"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686191" w:rsidRPr="00686191" w:rsidRDefault="00686191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686191">
        <w:rPr>
          <w:szCs w:val="26"/>
        </w:rPr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686191" w:rsidRPr="00686191" w:rsidRDefault="00686191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686191"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686191" w:rsidRPr="00686191" w:rsidRDefault="00686191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686191"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положения»;</w:t>
      </w:r>
    </w:p>
    <w:p w:rsidR="002C3625" w:rsidRPr="00C577E5" w:rsidRDefault="002C3625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 xml:space="preserve">Постановление Правительства РФ от 24.02.2009 № 160 «О порядке установления границ охранных зон объектов электросетевого хозяйства и особых </w:t>
      </w:r>
      <w:r w:rsidRPr="00C577E5">
        <w:rPr>
          <w:szCs w:val="26"/>
        </w:rPr>
        <w:lastRenderedPageBreak/>
        <w:t>условиях использования земельных участков, расположенных в границах таких зон», с последующими изменениями;</w:t>
      </w:r>
    </w:p>
    <w:p w:rsidR="002C3625" w:rsidRPr="00C577E5" w:rsidRDefault="002C3625" w:rsidP="00837003">
      <w:pPr>
        <w:pStyle w:val="a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C577E5" w:rsidRDefault="002C3625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2C3625" w:rsidRPr="00C577E5" w:rsidRDefault="002C3625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Концепция цифровизации сетей на 2018-2030 гг. ПАО «Россети»;</w:t>
      </w:r>
    </w:p>
    <w:p w:rsidR="000348BD" w:rsidRPr="000348BD" w:rsidRDefault="000348BD" w:rsidP="00837003">
      <w:pPr>
        <w:pStyle w:val="a5"/>
        <w:numPr>
          <w:ilvl w:val="0"/>
          <w:numId w:val="17"/>
        </w:numPr>
        <w:tabs>
          <w:tab w:val="clear" w:pos="0"/>
          <w:tab w:val="num" w:pos="993"/>
        </w:tabs>
        <w:ind w:left="0" w:firstLine="567"/>
        <w:rPr>
          <w:sz w:val="26"/>
          <w:szCs w:val="26"/>
        </w:rPr>
      </w:pPr>
      <w:r w:rsidRPr="000348BD">
        <w:rPr>
          <w:sz w:val="26"/>
          <w:szCs w:val="26"/>
        </w:rPr>
        <w:t>СТО 34.01-2.2-032-2017 Линейное коммутационное оборудование 6-35 кВ – секционирующие пункты (реклоузеры) Том 1.1 «Общие данные»</w:t>
      </w:r>
    </w:p>
    <w:p w:rsidR="002C3625" w:rsidRPr="00C577E5" w:rsidRDefault="002C3625" w:rsidP="00837003">
      <w:pPr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2C3625" w:rsidRPr="00C577E5" w:rsidRDefault="002C3625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2C3625" w:rsidRPr="00C577E5" w:rsidRDefault="002C3625" w:rsidP="00837003">
      <w:pPr>
        <w:pStyle w:val="311"/>
        <w:numPr>
          <w:ilvl w:val="0"/>
          <w:numId w:val="17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2C3625" w:rsidRPr="004B165F" w:rsidRDefault="002C3625" w:rsidP="00837003">
      <w:pPr>
        <w:pStyle w:val="311"/>
        <w:numPr>
          <w:ilvl w:val="0"/>
          <w:numId w:val="17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4B165F">
        <w:rPr>
          <w:szCs w:val="26"/>
          <w:lang w:eastAsia="en-US"/>
        </w:rPr>
        <w:t>Технические требования к компонентам цифровой сети (утверждены распоряжением ПАО «Россети» от 25.05.2020 №121 р);</w:t>
      </w:r>
    </w:p>
    <w:p w:rsidR="002C1D8D" w:rsidRDefault="002C1D8D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21.101-2020</w:t>
      </w:r>
      <w:r w:rsidRPr="001B49E9">
        <w:rPr>
          <w:szCs w:val="26"/>
        </w:rPr>
        <w:t xml:space="preserve">. </w:t>
      </w:r>
      <w:r>
        <w:rPr>
          <w:szCs w:val="26"/>
        </w:rPr>
        <w:t xml:space="preserve">Система проектной документации для строительства. </w:t>
      </w:r>
      <w:r w:rsidRPr="001B49E9">
        <w:rPr>
          <w:szCs w:val="26"/>
        </w:rPr>
        <w:t>Основные требования к проектной и рабочей документации;</w:t>
      </w:r>
    </w:p>
    <w:p w:rsidR="002C3625" w:rsidRPr="00C577E5" w:rsidRDefault="002C3625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Нормы отвода земель для электрических сетей напряжением 0,38-750 кВ, № 14278. Утверждены Минтопэнерго 20.05.1994 г.;</w:t>
      </w:r>
    </w:p>
    <w:p w:rsidR="002C3625" w:rsidRPr="00C577E5" w:rsidRDefault="002C3625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2C3625" w:rsidRPr="00C577E5" w:rsidRDefault="002C3625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2C3625" w:rsidRPr="00C577E5" w:rsidRDefault="002C3625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bCs/>
          <w:szCs w:val="26"/>
        </w:rPr>
        <w:t>СТО 34.01-2.3.3-037-2020 ПАО «Россети» Трубы для прокладки кабельных линий напряжением выше 1 кВ;</w:t>
      </w:r>
    </w:p>
    <w:p w:rsidR="002C3625" w:rsidRPr="00C577E5" w:rsidRDefault="002C3625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C577E5" w:rsidRDefault="002C3625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Положение об управлении фирменным стилем ПАО «</w:t>
      </w:r>
      <w:r w:rsidR="00CA4E7F">
        <w:rPr>
          <w:color w:val="000000"/>
          <w:szCs w:val="26"/>
        </w:rPr>
        <w:t>Россети Центр</w:t>
      </w:r>
      <w:r w:rsidRPr="00C577E5">
        <w:rPr>
          <w:color w:val="000000"/>
          <w:szCs w:val="26"/>
        </w:rPr>
        <w:t>»/ ПАО «</w:t>
      </w:r>
      <w:r w:rsidR="00CA4E7F">
        <w:rPr>
          <w:color w:val="000000"/>
          <w:szCs w:val="26"/>
        </w:rPr>
        <w:t>Россети</w:t>
      </w:r>
      <w:r w:rsidRPr="00C577E5">
        <w:rPr>
          <w:color w:val="000000"/>
          <w:szCs w:val="26"/>
        </w:rPr>
        <w:t xml:space="preserve"> Цент</w:t>
      </w:r>
      <w:r w:rsidR="00CA4E7F">
        <w:rPr>
          <w:color w:val="000000"/>
          <w:szCs w:val="26"/>
        </w:rPr>
        <w:t>р и Приволжье</w:t>
      </w:r>
      <w:r w:rsidRPr="00C577E5">
        <w:rPr>
          <w:color w:val="000000"/>
          <w:szCs w:val="26"/>
        </w:rPr>
        <w:t>»;</w:t>
      </w:r>
    </w:p>
    <w:p w:rsidR="00302986" w:rsidRPr="007E1240" w:rsidRDefault="00302986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7E1240">
        <w:rPr>
          <w:color w:val="000000"/>
          <w:szCs w:val="26"/>
        </w:rPr>
        <w:t>Инструкция 1.13-07 «Инструкция по оформлению приемо-сдаточной документации по электромонтажным работам»;</w:t>
      </w:r>
    </w:p>
    <w:p w:rsidR="00302986" w:rsidRPr="007E1240" w:rsidRDefault="00302986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7E1240"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7E1240">
        <w:rPr>
          <w:color w:val="000000"/>
          <w:szCs w:val="26"/>
        </w:rPr>
        <w:br/>
        <w:t>ПАО «МРСК Центра» и ПАО «МРСК Центра и Приволжья» РК БП 20/08-02/2019;</w:t>
      </w:r>
    </w:p>
    <w:p w:rsidR="00302986" w:rsidRPr="007E1240" w:rsidRDefault="00302986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7E1240"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302986" w:rsidRPr="007E1240" w:rsidRDefault="00302986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7E1240">
        <w:rPr>
          <w:color w:val="000000"/>
          <w:szCs w:val="26"/>
        </w:rPr>
        <w:t>СП 48.13330.2019 "СНиП 12-01-2004 Организация строительства"</w:t>
      </w:r>
    </w:p>
    <w:p w:rsidR="00302986" w:rsidRPr="007E1240" w:rsidRDefault="00302986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7E1240"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302986" w:rsidRPr="00302986" w:rsidRDefault="00302986" w:rsidP="00837003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7E1240">
        <w:rPr>
          <w:color w:val="000000"/>
          <w:szCs w:val="26"/>
        </w:rPr>
        <w:t>СНиП 12-04-2002 «Безопасность труда в строительстве», част</w:t>
      </w:r>
      <w:r>
        <w:rPr>
          <w:color w:val="000000"/>
          <w:szCs w:val="26"/>
        </w:rPr>
        <w:t>ь 2 «Строительное производство»</w:t>
      </w:r>
    </w:p>
    <w:p w:rsidR="002C3625" w:rsidRPr="006A5B2A" w:rsidRDefault="002C3625" w:rsidP="00C577E5">
      <w:pPr>
        <w:pStyle w:val="Default"/>
        <w:ind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lastRenderedPageBreak/>
        <w:t xml:space="preserve">Данный список НТД не является полным и окончательным. </w:t>
      </w:r>
      <w:r w:rsidR="00072655">
        <w:rPr>
          <w:sz w:val="26"/>
          <w:szCs w:val="26"/>
        </w:rPr>
        <w:t>Н</w:t>
      </w:r>
      <w:r w:rsidRPr="00C577E5">
        <w:rPr>
          <w:sz w:val="26"/>
          <w:szCs w:val="26"/>
        </w:rPr>
        <w:t xml:space="preserve">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</w:t>
      </w:r>
      <w:r w:rsidR="006A5B2A" w:rsidRPr="006A5B2A">
        <w:rPr>
          <w:sz w:val="26"/>
          <w:szCs w:val="26"/>
        </w:rPr>
        <w:t>ПАО «Россети Центр</w:t>
      </w:r>
      <w:r w:rsidR="00072655">
        <w:rPr>
          <w:sz w:val="26"/>
          <w:szCs w:val="26"/>
        </w:rPr>
        <w:t>».</w:t>
      </w:r>
    </w:p>
    <w:p w:rsidR="00FC7789" w:rsidRDefault="00FC7789" w:rsidP="00FC7789">
      <w:pPr>
        <w:tabs>
          <w:tab w:val="left" w:pos="4365"/>
        </w:tabs>
        <w:ind w:firstLine="567"/>
        <w:rPr>
          <w:sz w:val="26"/>
          <w:szCs w:val="26"/>
        </w:rPr>
      </w:pPr>
    </w:p>
    <w:p w:rsidR="00F44975" w:rsidRDefault="00F44975" w:rsidP="00FC7789">
      <w:pPr>
        <w:tabs>
          <w:tab w:val="left" w:pos="4365"/>
        </w:tabs>
        <w:ind w:firstLine="567"/>
        <w:rPr>
          <w:sz w:val="26"/>
          <w:szCs w:val="26"/>
        </w:rPr>
      </w:pPr>
    </w:p>
    <w:p w:rsidR="00EF0F88" w:rsidRDefault="00EF0F88" w:rsidP="00FC7789">
      <w:pPr>
        <w:tabs>
          <w:tab w:val="left" w:pos="4365"/>
        </w:tabs>
        <w:ind w:firstLine="567"/>
        <w:rPr>
          <w:sz w:val="26"/>
          <w:szCs w:val="26"/>
        </w:rPr>
      </w:pPr>
    </w:p>
    <w:p w:rsidR="00EF0F88" w:rsidRDefault="00EF0F88" w:rsidP="00FC7789">
      <w:pPr>
        <w:tabs>
          <w:tab w:val="left" w:pos="4365"/>
        </w:tabs>
        <w:ind w:firstLine="567"/>
        <w:rPr>
          <w:sz w:val="26"/>
          <w:szCs w:val="26"/>
        </w:rPr>
      </w:pPr>
    </w:p>
    <w:tbl>
      <w:tblPr>
        <w:tblStyle w:val="af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1276"/>
        <w:gridCol w:w="2404"/>
      </w:tblGrid>
      <w:tr w:rsidR="001E4970" w:rsidTr="001E4970">
        <w:trPr>
          <w:jc w:val="center"/>
        </w:trPr>
        <w:tc>
          <w:tcPr>
            <w:tcW w:w="5665" w:type="dxa"/>
          </w:tcPr>
          <w:p w:rsidR="001E4970" w:rsidRDefault="001E4970" w:rsidP="001E4970">
            <w:pPr>
              <w:tabs>
                <w:tab w:val="left" w:pos="4365"/>
              </w:tabs>
              <w:rPr>
                <w:sz w:val="26"/>
                <w:szCs w:val="26"/>
              </w:rPr>
            </w:pPr>
            <w:r w:rsidRPr="001E4970">
              <w:rPr>
                <w:sz w:val="26"/>
                <w:szCs w:val="26"/>
              </w:rPr>
              <w:t>Заместитель главного инженера по управле</w:t>
            </w:r>
            <w:r>
              <w:rPr>
                <w:sz w:val="26"/>
                <w:szCs w:val="26"/>
              </w:rPr>
              <w:t>нию производственными активами</w:t>
            </w:r>
          </w:p>
        </w:tc>
        <w:tc>
          <w:tcPr>
            <w:tcW w:w="1276" w:type="dxa"/>
          </w:tcPr>
          <w:p w:rsidR="001E4970" w:rsidRDefault="001E4970" w:rsidP="00DB207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:rsidR="001E4970" w:rsidRDefault="001E4970" w:rsidP="00DB2075">
            <w:pPr>
              <w:tabs>
                <w:tab w:val="left" w:pos="43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Лапотько Е.А.</w:t>
            </w:r>
          </w:p>
        </w:tc>
      </w:tr>
      <w:tr w:rsidR="001E4970" w:rsidTr="001E4970">
        <w:trPr>
          <w:jc w:val="center"/>
        </w:trPr>
        <w:tc>
          <w:tcPr>
            <w:tcW w:w="5665" w:type="dxa"/>
          </w:tcPr>
          <w:p w:rsidR="001E4970" w:rsidRDefault="001E4970" w:rsidP="00DB207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1E4970" w:rsidRDefault="001E4970" w:rsidP="00DB207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:rsidR="001E4970" w:rsidRDefault="001E4970" w:rsidP="00DB207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</w:tr>
      <w:tr w:rsidR="00FC7789" w:rsidTr="001E4970">
        <w:trPr>
          <w:jc w:val="center"/>
        </w:trPr>
        <w:tc>
          <w:tcPr>
            <w:tcW w:w="5665" w:type="dxa"/>
          </w:tcPr>
          <w:p w:rsidR="00FC7789" w:rsidRPr="00807DB0" w:rsidRDefault="00FC7789" w:rsidP="00DB2075">
            <w:pPr>
              <w:tabs>
                <w:tab w:val="left" w:pos="43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управления капитального строительства</w:t>
            </w:r>
          </w:p>
        </w:tc>
        <w:tc>
          <w:tcPr>
            <w:tcW w:w="1276" w:type="dxa"/>
          </w:tcPr>
          <w:p w:rsidR="00FC7789" w:rsidRDefault="00FC7789" w:rsidP="00DB207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:rsidR="00FC7789" w:rsidRDefault="00514DE7" w:rsidP="00514DE7">
            <w:pPr>
              <w:tabs>
                <w:tab w:val="left" w:pos="43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Ямолкин</w:t>
            </w:r>
            <w:r w:rsidR="00FC778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</w:t>
            </w:r>
            <w:r w:rsidR="00FC7789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В</w:t>
            </w:r>
            <w:r w:rsidR="00FC7789">
              <w:rPr>
                <w:sz w:val="26"/>
                <w:szCs w:val="26"/>
              </w:rPr>
              <w:t>.</w:t>
            </w:r>
          </w:p>
        </w:tc>
      </w:tr>
      <w:tr w:rsidR="00FC7789" w:rsidTr="001E4970">
        <w:trPr>
          <w:jc w:val="center"/>
        </w:trPr>
        <w:tc>
          <w:tcPr>
            <w:tcW w:w="5665" w:type="dxa"/>
          </w:tcPr>
          <w:p w:rsidR="00FC7789" w:rsidRDefault="00FC7789" w:rsidP="00DB207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FC7789" w:rsidRDefault="00FC7789" w:rsidP="00DB207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:rsidR="00FC7789" w:rsidRDefault="00FC7789" w:rsidP="00DB207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</w:tr>
      <w:tr w:rsidR="00FC7789" w:rsidTr="001E4970">
        <w:trPr>
          <w:jc w:val="center"/>
        </w:trPr>
        <w:tc>
          <w:tcPr>
            <w:tcW w:w="5665" w:type="dxa"/>
          </w:tcPr>
          <w:p w:rsidR="00FC7789" w:rsidRDefault="00FC7789" w:rsidP="00DB2075">
            <w:pPr>
              <w:tabs>
                <w:tab w:val="left" w:pos="43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управления технологического развития</w:t>
            </w:r>
            <w:r w:rsidR="00514DE7">
              <w:rPr>
                <w:sz w:val="26"/>
                <w:szCs w:val="26"/>
              </w:rPr>
              <w:t xml:space="preserve"> и цифровизации</w:t>
            </w:r>
          </w:p>
        </w:tc>
        <w:tc>
          <w:tcPr>
            <w:tcW w:w="1276" w:type="dxa"/>
          </w:tcPr>
          <w:p w:rsidR="00FC7789" w:rsidRDefault="00FC7789" w:rsidP="00DB207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:rsidR="00FC7789" w:rsidRDefault="00FC7789" w:rsidP="00DB2075">
            <w:pPr>
              <w:tabs>
                <w:tab w:val="left" w:pos="43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Кравченко Г.А.</w:t>
            </w:r>
          </w:p>
        </w:tc>
      </w:tr>
      <w:tr w:rsidR="00FC7789" w:rsidTr="001E4970">
        <w:trPr>
          <w:jc w:val="center"/>
        </w:trPr>
        <w:tc>
          <w:tcPr>
            <w:tcW w:w="5665" w:type="dxa"/>
          </w:tcPr>
          <w:p w:rsidR="00FC7789" w:rsidRDefault="00FC7789" w:rsidP="00DB207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FC7789" w:rsidRDefault="00FC7789" w:rsidP="00DB207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:rsidR="00FC7789" w:rsidRDefault="00FC7789" w:rsidP="00DB207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</w:tr>
      <w:tr w:rsidR="00FC7789" w:rsidTr="001E4970">
        <w:trPr>
          <w:jc w:val="center"/>
        </w:trPr>
        <w:tc>
          <w:tcPr>
            <w:tcW w:w="5665" w:type="dxa"/>
          </w:tcPr>
          <w:p w:rsidR="00FC7789" w:rsidRDefault="00FC7789" w:rsidP="00DB2075">
            <w:pPr>
              <w:tabs>
                <w:tab w:val="left" w:pos="43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управления корпоративных и технологических систем управления </w:t>
            </w:r>
          </w:p>
        </w:tc>
        <w:tc>
          <w:tcPr>
            <w:tcW w:w="1276" w:type="dxa"/>
          </w:tcPr>
          <w:p w:rsidR="00FC7789" w:rsidRDefault="00FC7789" w:rsidP="00DB207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:rsidR="00FC7789" w:rsidRDefault="00FC7789" w:rsidP="00DB2075">
            <w:pPr>
              <w:tabs>
                <w:tab w:val="left" w:pos="43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Шандлер А.А.</w:t>
            </w:r>
          </w:p>
        </w:tc>
      </w:tr>
      <w:tr w:rsidR="00FC7789" w:rsidTr="001E4970">
        <w:trPr>
          <w:jc w:val="center"/>
        </w:trPr>
        <w:tc>
          <w:tcPr>
            <w:tcW w:w="5665" w:type="dxa"/>
          </w:tcPr>
          <w:p w:rsidR="00FC7789" w:rsidRDefault="00FC7789" w:rsidP="00DB207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FC7789" w:rsidRDefault="00FC7789" w:rsidP="00DB207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:rsidR="00FC7789" w:rsidRDefault="00FC7789" w:rsidP="00DB207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</w:tr>
      <w:tr w:rsidR="00FC7789" w:rsidTr="001E4970">
        <w:trPr>
          <w:jc w:val="center"/>
        </w:trPr>
        <w:tc>
          <w:tcPr>
            <w:tcW w:w="5665" w:type="dxa"/>
          </w:tcPr>
          <w:p w:rsidR="00FC7789" w:rsidRPr="00807DB0" w:rsidRDefault="00FC7789" w:rsidP="00FC7789">
            <w:pPr>
              <w:tabs>
                <w:tab w:val="left" w:pos="43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управления распределительных сетей</w:t>
            </w:r>
          </w:p>
        </w:tc>
        <w:tc>
          <w:tcPr>
            <w:tcW w:w="1276" w:type="dxa"/>
          </w:tcPr>
          <w:p w:rsidR="00FC7789" w:rsidRDefault="00FC7789" w:rsidP="00FC7789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:rsidR="00FC7789" w:rsidRDefault="00FC7789" w:rsidP="00FC7789">
            <w:pPr>
              <w:tabs>
                <w:tab w:val="left" w:pos="43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Дерий В.В.</w:t>
            </w:r>
          </w:p>
        </w:tc>
      </w:tr>
      <w:tr w:rsidR="00FC7789" w:rsidTr="001E4970">
        <w:trPr>
          <w:jc w:val="center"/>
        </w:trPr>
        <w:tc>
          <w:tcPr>
            <w:tcW w:w="5665" w:type="dxa"/>
          </w:tcPr>
          <w:p w:rsidR="00FC7789" w:rsidRDefault="00FC7789" w:rsidP="00FC7789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FC7789" w:rsidRDefault="00FC7789" w:rsidP="00FC7789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:rsidR="00FC7789" w:rsidRDefault="00FC7789" w:rsidP="00FC7789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</w:tr>
      <w:tr w:rsidR="00FC7789" w:rsidTr="001E4970">
        <w:trPr>
          <w:jc w:val="center"/>
        </w:trPr>
        <w:tc>
          <w:tcPr>
            <w:tcW w:w="5665" w:type="dxa"/>
          </w:tcPr>
          <w:p w:rsidR="00FC7789" w:rsidRDefault="00FC7789" w:rsidP="00FC7789">
            <w:pPr>
              <w:tabs>
                <w:tab w:val="left" w:pos="43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службы релейной защиты, автоматики, измерений и метрологии</w:t>
            </w:r>
          </w:p>
        </w:tc>
        <w:tc>
          <w:tcPr>
            <w:tcW w:w="1276" w:type="dxa"/>
          </w:tcPr>
          <w:p w:rsidR="00FC7789" w:rsidRDefault="00FC7789" w:rsidP="00FC7789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:rsidR="00FC7789" w:rsidRDefault="00FC7789" w:rsidP="00FC7789">
            <w:pPr>
              <w:tabs>
                <w:tab w:val="left" w:pos="43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Закаморный И.В.</w:t>
            </w:r>
          </w:p>
        </w:tc>
      </w:tr>
    </w:tbl>
    <w:p w:rsidR="00FC7789" w:rsidRDefault="00FC7789" w:rsidP="00FC7789">
      <w:pPr>
        <w:tabs>
          <w:tab w:val="left" w:pos="4365"/>
        </w:tabs>
        <w:ind w:firstLine="567"/>
        <w:rPr>
          <w:sz w:val="26"/>
          <w:szCs w:val="26"/>
        </w:rPr>
      </w:pPr>
    </w:p>
    <w:p w:rsidR="00FC7789" w:rsidRDefault="00FC7789" w:rsidP="00FC7789">
      <w:pPr>
        <w:tabs>
          <w:tab w:val="left" w:pos="4365"/>
        </w:tabs>
        <w:ind w:firstLine="567"/>
        <w:rPr>
          <w:sz w:val="26"/>
          <w:szCs w:val="26"/>
        </w:rPr>
      </w:pPr>
    </w:p>
    <w:p w:rsidR="00FC7789" w:rsidRPr="00C577E5" w:rsidRDefault="00FC7789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2C3625" w:rsidRPr="00C577E5" w:rsidRDefault="002C3625" w:rsidP="00C577E5">
      <w:pPr>
        <w:tabs>
          <w:tab w:val="left" w:pos="4365"/>
        </w:tabs>
        <w:ind w:firstLine="567"/>
        <w:rPr>
          <w:sz w:val="26"/>
          <w:szCs w:val="26"/>
        </w:rPr>
      </w:pPr>
      <w:r w:rsidRPr="00C577E5">
        <w:rPr>
          <w:sz w:val="26"/>
          <w:szCs w:val="26"/>
        </w:rPr>
        <w:tab/>
      </w:r>
    </w:p>
    <w:p w:rsidR="002C3625" w:rsidRPr="00C577E5" w:rsidRDefault="002C3625" w:rsidP="00C577E5">
      <w:pPr>
        <w:ind w:firstLine="567"/>
      </w:pPr>
    </w:p>
    <w:p w:rsidR="002C3625" w:rsidRDefault="002C3625" w:rsidP="00C577E5">
      <w:pPr>
        <w:ind w:firstLine="567"/>
      </w:pPr>
    </w:p>
    <w:p w:rsidR="00BA16B3" w:rsidRDefault="00BA16B3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  <w:sectPr w:rsidR="00BA16B3" w:rsidSect="00B57B0F">
          <w:headerReference w:type="default" r:id="rId8"/>
          <w:footerReference w:type="default" r:id="rId9"/>
          <w:pgSz w:w="11906" w:h="16838"/>
          <w:pgMar w:top="851" w:right="567" w:bottom="851" w:left="1418" w:header="709" w:footer="709" w:gutter="0"/>
          <w:cols w:space="708"/>
          <w:titlePg/>
          <w:docGrid w:linePitch="360"/>
        </w:sectPr>
      </w:pPr>
    </w:p>
    <w:p w:rsidR="00BA16B3" w:rsidRPr="00BA16B3" w:rsidRDefault="00BA16B3" w:rsidP="00BA16B3">
      <w:pPr>
        <w:suppressAutoHyphens w:val="0"/>
        <w:spacing w:after="160" w:line="259" w:lineRule="auto"/>
        <w:jc w:val="right"/>
      </w:pPr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Pr="008455AE">
        <w:rPr>
          <w:sz w:val="26"/>
          <w:szCs w:val="26"/>
          <w:lang w:eastAsia="ru-RU"/>
        </w:rPr>
        <w:t xml:space="preserve"> к ТЗ №</w:t>
      </w:r>
      <w:r w:rsidR="008B702C" w:rsidRPr="00D95E27">
        <w:rPr>
          <w:sz w:val="26"/>
          <w:szCs w:val="26"/>
        </w:rPr>
        <w:t>ТЗ/</w:t>
      </w:r>
      <w:r w:rsidR="008B702C" w:rsidRPr="000B3930">
        <w:rPr>
          <w:sz w:val="26"/>
          <w:szCs w:val="26"/>
        </w:rPr>
        <w:t>32/202</w:t>
      </w:r>
      <w:r w:rsidR="00514DE7">
        <w:rPr>
          <w:sz w:val="26"/>
          <w:szCs w:val="26"/>
        </w:rPr>
        <w:t>4</w:t>
      </w:r>
      <w:r w:rsidR="008B702C" w:rsidRPr="000B3930">
        <w:rPr>
          <w:sz w:val="26"/>
          <w:szCs w:val="26"/>
        </w:rPr>
        <w:t>/</w:t>
      </w:r>
      <w:r w:rsidR="00514DE7">
        <w:rPr>
          <w:sz w:val="26"/>
          <w:szCs w:val="26"/>
        </w:rPr>
        <w:t>5</w:t>
      </w:r>
      <w:r w:rsidR="008B702C">
        <w:rPr>
          <w:sz w:val="26"/>
          <w:szCs w:val="26"/>
        </w:rPr>
        <w:t>/3</w:t>
      </w:r>
      <w:r w:rsidR="008B702C" w:rsidRPr="008B702C">
        <w:rPr>
          <w:sz w:val="26"/>
          <w:szCs w:val="26"/>
        </w:rPr>
        <w:t xml:space="preserve"> </w:t>
      </w:r>
      <w:r w:rsidRPr="008455AE">
        <w:rPr>
          <w:sz w:val="26"/>
          <w:szCs w:val="26"/>
          <w:lang w:eastAsia="ru-RU"/>
        </w:rPr>
        <w:t xml:space="preserve">от </w:t>
      </w:r>
      <w:r>
        <w:rPr>
          <w:sz w:val="26"/>
          <w:szCs w:val="26"/>
          <w:lang w:eastAsia="ru-RU"/>
        </w:rPr>
        <w:t>_____________</w:t>
      </w:r>
      <w:r w:rsidRPr="008455AE">
        <w:rPr>
          <w:sz w:val="26"/>
          <w:szCs w:val="26"/>
          <w:lang w:eastAsia="ru-RU"/>
        </w:rPr>
        <w:t>20</w:t>
      </w:r>
      <w:r w:rsidR="008B702C" w:rsidRPr="008B702C">
        <w:rPr>
          <w:sz w:val="26"/>
          <w:szCs w:val="26"/>
          <w:lang w:eastAsia="ru-RU"/>
        </w:rPr>
        <w:t>2</w:t>
      </w:r>
      <w:r w:rsidR="00514DE7">
        <w:rPr>
          <w:sz w:val="26"/>
          <w:szCs w:val="26"/>
          <w:lang w:eastAsia="ru-RU"/>
        </w:rPr>
        <w:t>4</w:t>
      </w:r>
      <w:r>
        <w:rPr>
          <w:sz w:val="26"/>
          <w:szCs w:val="26"/>
          <w:lang w:eastAsia="ru-RU"/>
        </w:rPr>
        <w:t>г.</w:t>
      </w:r>
    </w:p>
    <w:p w:rsidR="00BA16B3" w:rsidRPr="00BA16B3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линейным объектам </w:t>
      </w:r>
    </w:p>
    <w:tbl>
      <w:tblPr>
        <w:tblW w:w="150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6"/>
        <w:gridCol w:w="4334"/>
        <w:gridCol w:w="2410"/>
        <w:gridCol w:w="1134"/>
        <w:gridCol w:w="1134"/>
        <w:gridCol w:w="1134"/>
        <w:gridCol w:w="1417"/>
        <w:gridCol w:w="851"/>
        <w:gridCol w:w="715"/>
        <w:gridCol w:w="1482"/>
      </w:tblGrid>
      <w:tr w:rsidR="00F2089D" w:rsidRPr="008B702C" w:rsidTr="00514DE7">
        <w:trPr>
          <w:trHeight w:val="30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B702C" w:rsidRPr="008B702C" w:rsidRDefault="008B702C" w:rsidP="008B70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4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B702C" w:rsidRPr="008B702C" w:rsidRDefault="008B702C" w:rsidP="008B70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Наименование титула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B702C" w:rsidRPr="008B702C" w:rsidRDefault="008B702C" w:rsidP="008B70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Шифр проекта</w:t>
            </w:r>
          </w:p>
        </w:tc>
        <w:tc>
          <w:tcPr>
            <w:tcW w:w="78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B702C" w:rsidRPr="008B702C" w:rsidRDefault="008B702C" w:rsidP="008B70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Объем работ</w:t>
            </w:r>
          </w:p>
        </w:tc>
      </w:tr>
      <w:tr w:rsidR="008B702C" w:rsidRPr="008B702C" w:rsidTr="00514DE7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2C" w:rsidRPr="008B702C" w:rsidRDefault="008B702C" w:rsidP="008B702C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2C" w:rsidRPr="008B702C" w:rsidRDefault="008B702C" w:rsidP="008B702C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B702C" w:rsidRPr="008B702C" w:rsidRDefault="008B702C" w:rsidP="008B702C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B702C" w:rsidRPr="008B702C" w:rsidRDefault="008B702C" w:rsidP="008B70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Реклоузер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B702C" w:rsidRPr="008B702C" w:rsidRDefault="008B702C" w:rsidP="008B70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Разъединитель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B702C" w:rsidRPr="008B702C" w:rsidRDefault="008B702C" w:rsidP="008B70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ИКЗ</w:t>
            </w: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B702C" w:rsidRPr="008B702C" w:rsidRDefault="008B702C" w:rsidP="008B70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Строительство кольцевых связей</w:t>
            </w:r>
          </w:p>
        </w:tc>
      </w:tr>
      <w:tr w:rsidR="008B702C" w:rsidRPr="008B702C" w:rsidTr="00086F59">
        <w:trPr>
          <w:trHeight w:val="526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2C" w:rsidRPr="008B702C" w:rsidRDefault="008B702C" w:rsidP="008B702C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2C" w:rsidRPr="008B702C" w:rsidRDefault="008B702C" w:rsidP="008B702C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B702C" w:rsidRPr="008B702C" w:rsidRDefault="008B702C" w:rsidP="008B702C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B702C" w:rsidRPr="008B702C" w:rsidRDefault="008B702C" w:rsidP="008B70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с двухсторонним питанием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B702C" w:rsidRPr="008B702C" w:rsidRDefault="008B702C" w:rsidP="008B70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с односторонним питанием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B702C" w:rsidRPr="008B702C" w:rsidRDefault="008B702C" w:rsidP="008B70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с моторным приводом и ИКЗ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B702C" w:rsidRPr="008B702C" w:rsidRDefault="008B702C" w:rsidP="008B70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с механическим приводом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B702C" w:rsidRPr="008B702C" w:rsidRDefault="008B702C" w:rsidP="008B70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для магистрали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B702C" w:rsidRPr="008B702C" w:rsidRDefault="008B702C" w:rsidP="008B70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для отпайки</w:t>
            </w: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2C" w:rsidRPr="008B702C" w:rsidRDefault="008B702C" w:rsidP="008B702C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8B702C" w:rsidRPr="008B702C" w:rsidTr="00514DE7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2C" w:rsidRPr="008B702C" w:rsidRDefault="008B702C" w:rsidP="008B702C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2C" w:rsidRPr="008B702C" w:rsidRDefault="008B702C" w:rsidP="008B702C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B702C" w:rsidRPr="008B702C" w:rsidRDefault="008B702C" w:rsidP="008B702C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B702C" w:rsidRPr="008B702C" w:rsidRDefault="008B702C" w:rsidP="008B70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B702C" w:rsidRPr="008B702C" w:rsidRDefault="008B702C" w:rsidP="008B70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B702C" w:rsidRPr="008B702C" w:rsidRDefault="008B702C" w:rsidP="008B70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B702C" w:rsidRPr="008B702C" w:rsidRDefault="008B702C" w:rsidP="008B70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B702C" w:rsidRPr="008B702C" w:rsidRDefault="008B702C" w:rsidP="008B70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шт.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B702C" w:rsidRPr="008B702C" w:rsidRDefault="008B702C" w:rsidP="008B70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шт.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B702C" w:rsidRPr="008B702C" w:rsidRDefault="008B702C" w:rsidP="008B702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м.</w:t>
            </w:r>
          </w:p>
        </w:tc>
      </w:tr>
      <w:tr w:rsidR="008B702C" w:rsidRPr="008B702C" w:rsidTr="00514DE7">
        <w:trPr>
          <w:trHeight w:val="300"/>
        </w:trPr>
        <w:tc>
          <w:tcPr>
            <w:tcW w:w="7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8B702C" w:rsidRPr="008B702C" w:rsidRDefault="008B702C" w:rsidP="00F2089D">
            <w:pPr>
              <w:suppressAutoHyphens w:val="0"/>
              <w:jc w:val="right"/>
              <w:rPr>
                <w:b/>
                <w:bCs/>
                <w:color w:val="000000"/>
                <w:lang w:eastAsia="ru-RU"/>
              </w:rPr>
            </w:pPr>
            <w:r w:rsidRPr="008B702C">
              <w:rPr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8B702C" w:rsidRPr="008B702C" w:rsidRDefault="008B702C" w:rsidP="00514DE7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8B702C">
              <w:rPr>
                <w:b/>
                <w:bCs/>
                <w:color w:val="000000"/>
                <w:lang w:eastAsia="ru-RU"/>
              </w:rPr>
              <w:t>2</w:t>
            </w:r>
            <w:r w:rsidR="00514DE7">
              <w:rPr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8B702C" w:rsidRPr="008B702C" w:rsidRDefault="008B702C" w:rsidP="008B702C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8B702C">
              <w:rPr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8B702C" w:rsidRPr="008B702C" w:rsidRDefault="00514DE7" w:rsidP="008B702C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8B702C" w:rsidRPr="008B702C" w:rsidRDefault="008B702C" w:rsidP="00514DE7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8B702C">
              <w:rPr>
                <w:b/>
                <w:bCs/>
                <w:color w:val="000000"/>
                <w:lang w:eastAsia="ru-RU"/>
              </w:rPr>
              <w:t>4</w:t>
            </w:r>
            <w:r w:rsidR="00514DE7">
              <w:rPr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8B702C" w:rsidRPr="008B702C" w:rsidRDefault="008B702C" w:rsidP="008B702C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8B702C">
              <w:rPr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8B702C" w:rsidRPr="008B702C" w:rsidRDefault="00514DE7" w:rsidP="008B702C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8B702C" w:rsidRPr="008B702C" w:rsidRDefault="00514DE7" w:rsidP="008B702C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0</w:t>
            </w:r>
          </w:p>
        </w:tc>
      </w:tr>
      <w:tr w:rsidR="00514DE7" w:rsidRPr="008B702C" w:rsidTr="00514DE7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E7" w:rsidRPr="003B0FEC" w:rsidRDefault="00514DE7" w:rsidP="00514DE7">
            <w:pPr>
              <w:rPr>
                <w:color w:val="000000"/>
              </w:rPr>
            </w:pPr>
            <w:r w:rsidRPr="003B0FEC">
              <w:rPr>
                <w:color w:val="000000"/>
              </w:rPr>
              <w:t>Модернизация ВЛ-10кВ ф.107 ПС Киваи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DE7" w:rsidRPr="003B0FEC" w:rsidRDefault="00514DE7" w:rsidP="00514DE7">
            <w:pPr>
              <w:jc w:val="center"/>
            </w:pPr>
            <w:r w:rsidRPr="003B0FEC">
              <w:t>ТЭС-М/2023/001/32/008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>
              <w:t>-</w:t>
            </w:r>
            <w:r w:rsidRPr="003B0FEC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>
              <w:t>-</w:t>
            </w:r>
            <w:r w:rsidRPr="003B0FEC"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</w:tr>
      <w:tr w:rsidR="00514DE7" w:rsidRPr="008B702C" w:rsidTr="00514DE7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2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E7" w:rsidRPr="003B0FEC" w:rsidRDefault="00514DE7" w:rsidP="00514DE7">
            <w:pPr>
              <w:rPr>
                <w:color w:val="000000"/>
              </w:rPr>
            </w:pPr>
            <w:r w:rsidRPr="003B0FEC">
              <w:rPr>
                <w:color w:val="000000"/>
              </w:rPr>
              <w:t>Модернизация ВЛ-10кВ ф.106 ПС Смолевичи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DE7" w:rsidRPr="003B0FEC" w:rsidRDefault="00514DE7" w:rsidP="00514DE7">
            <w:pPr>
              <w:jc w:val="center"/>
            </w:pPr>
            <w:r w:rsidRPr="003B0FEC">
              <w:t>ТЭС-М/2023/001/32/009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>
              <w:t>-</w:t>
            </w:r>
            <w:r w:rsidRPr="003B0FEC"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</w:tr>
      <w:tr w:rsidR="00514DE7" w:rsidRPr="008B702C" w:rsidTr="00514DE7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3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E7" w:rsidRPr="003B0FEC" w:rsidRDefault="00514DE7" w:rsidP="00514DE7">
            <w:pPr>
              <w:rPr>
                <w:color w:val="000000"/>
              </w:rPr>
            </w:pPr>
            <w:r w:rsidRPr="003B0FEC">
              <w:rPr>
                <w:color w:val="000000"/>
              </w:rPr>
              <w:t>Модернизация ВЛ-10кВ ф.105 ПС Гордеевка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DE7" w:rsidRPr="003B0FEC" w:rsidRDefault="00514DE7" w:rsidP="00514DE7">
            <w:pPr>
              <w:jc w:val="center"/>
            </w:pPr>
            <w:r w:rsidRPr="003B0FEC">
              <w:t>ТЭС-М/2023/001/32/010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>
              <w:t>-</w:t>
            </w:r>
            <w:r w:rsidRPr="003B0FEC"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</w:tr>
      <w:tr w:rsidR="00514DE7" w:rsidRPr="008B702C" w:rsidTr="00514DE7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4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E7" w:rsidRPr="003B0FEC" w:rsidRDefault="00514DE7" w:rsidP="00514DE7">
            <w:pPr>
              <w:rPr>
                <w:color w:val="000000"/>
              </w:rPr>
            </w:pPr>
            <w:r w:rsidRPr="003B0FEC">
              <w:rPr>
                <w:color w:val="000000"/>
              </w:rPr>
              <w:t>Модернизация ВЛ-10кВ ф.105 ПС Киваи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DE7" w:rsidRPr="003B0FEC" w:rsidRDefault="00514DE7" w:rsidP="00514DE7">
            <w:pPr>
              <w:jc w:val="center"/>
            </w:pPr>
            <w:r w:rsidRPr="003B0FEC">
              <w:t>ТЭС-М/2023/001/32/011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>
              <w:t>-</w:t>
            </w:r>
            <w:r w:rsidRPr="003B0FEC"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</w:tr>
      <w:tr w:rsidR="00514DE7" w:rsidRPr="008B702C" w:rsidTr="00514DE7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5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E7" w:rsidRPr="003B0FEC" w:rsidRDefault="00514DE7" w:rsidP="00514DE7">
            <w:pPr>
              <w:rPr>
                <w:color w:val="000000"/>
              </w:rPr>
            </w:pPr>
            <w:r w:rsidRPr="003B0FEC">
              <w:rPr>
                <w:color w:val="000000"/>
              </w:rPr>
              <w:t>Модернизация ВЛ-10кВ ф.110 ПС Красная гора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DE7" w:rsidRPr="003B0FEC" w:rsidRDefault="00514DE7" w:rsidP="00514DE7">
            <w:pPr>
              <w:jc w:val="center"/>
            </w:pPr>
            <w:r w:rsidRPr="003B0FEC">
              <w:t>ТЭС-М/2023/001/32/012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>
              <w:t>-</w:t>
            </w:r>
            <w:r w:rsidRPr="003B0FEC"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</w:tr>
      <w:tr w:rsidR="00514DE7" w:rsidRPr="008B702C" w:rsidTr="00514DE7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6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E7" w:rsidRPr="003B0FEC" w:rsidRDefault="00514DE7" w:rsidP="00514DE7">
            <w:pPr>
              <w:rPr>
                <w:color w:val="000000"/>
              </w:rPr>
            </w:pPr>
            <w:r w:rsidRPr="003B0FEC">
              <w:rPr>
                <w:color w:val="000000"/>
              </w:rPr>
              <w:t>Модернизация ВЛ-10кВ ф.110 ПС Гордеевка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DE7" w:rsidRPr="003B0FEC" w:rsidRDefault="00514DE7" w:rsidP="00514DE7">
            <w:pPr>
              <w:jc w:val="center"/>
            </w:pPr>
            <w:r w:rsidRPr="003B0FEC">
              <w:t>ТЭС-М/</w:t>
            </w:r>
            <w:r>
              <w:t>2023/001/32/013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</w:tr>
      <w:tr w:rsidR="00514DE7" w:rsidRPr="008B702C" w:rsidTr="00514DE7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7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E7" w:rsidRPr="003B0FEC" w:rsidRDefault="00514DE7" w:rsidP="00514DE7">
            <w:pPr>
              <w:rPr>
                <w:color w:val="000000"/>
              </w:rPr>
            </w:pPr>
            <w:r w:rsidRPr="003B0FEC">
              <w:rPr>
                <w:color w:val="000000"/>
              </w:rPr>
              <w:t>Модернизация ВЛ-6кВ ф.617 ПС Западная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DE7" w:rsidRPr="003B0FEC" w:rsidRDefault="00514DE7" w:rsidP="00514DE7">
            <w:pPr>
              <w:jc w:val="center"/>
            </w:pPr>
            <w:r w:rsidRPr="003B0FEC">
              <w:t>ТЭС-М/</w:t>
            </w:r>
            <w:r>
              <w:t>2023/001/32/014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 </w:t>
            </w:r>
            <w: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</w:tr>
      <w:tr w:rsidR="00514DE7" w:rsidRPr="008B702C" w:rsidTr="00514DE7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8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E7" w:rsidRPr="003B0FEC" w:rsidRDefault="00514DE7" w:rsidP="00514DE7">
            <w:pPr>
              <w:rPr>
                <w:color w:val="000000"/>
              </w:rPr>
            </w:pPr>
            <w:r w:rsidRPr="003B0FEC">
              <w:rPr>
                <w:color w:val="000000"/>
              </w:rPr>
              <w:t>Модернизация ВЛ-6кВ ф.603 ПС Ущерпье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DE7" w:rsidRPr="003B0FEC" w:rsidRDefault="00514DE7" w:rsidP="00514DE7">
            <w:pPr>
              <w:jc w:val="center"/>
            </w:pPr>
            <w:r w:rsidRPr="003B0FEC">
              <w:t>ТЭС-М/</w:t>
            </w:r>
            <w:r>
              <w:t>2023/001/32/015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 </w:t>
            </w:r>
            <w: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</w:tr>
      <w:tr w:rsidR="00514DE7" w:rsidRPr="008B702C" w:rsidTr="00514DE7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9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E7" w:rsidRPr="003B0FEC" w:rsidRDefault="00514DE7" w:rsidP="00514DE7">
            <w:pPr>
              <w:rPr>
                <w:color w:val="000000"/>
              </w:rPr>
            </w:pPr>
            <w:r w:rsidRPr="003B0FEC">
              <w:rPr>
                <w:color w:val="000000"/>
              </w:rPr>
              <w:t>Модернизация ВЛ-10кВ ф.119 ПС Залинейная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DE7" w:rsidRPr="003B0FEC" w:rsidRDefault="00514DE7" w:rsidP="00514DE7">
            <w:pPr>
              <w:jc w:val="center"/>
            </w:pPr>
            <w:r w:rsidRPr="003B0FEC">
              <w:t>ТЭС-М/</w:t>
            </w:r>
            <w:r>
              <w:t>2023/001/32/016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 </w:t>
            </w:r>
            <w: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>
              <w:t>-</w:t>
            </w:r>
            <w:r w:rsidRPr="003B0FEC"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</w:tr>
      <w:tr w:rsidR="00514DE7" w:rsidRPr="008B702C" w:rsidTr="00514DE7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10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E7" w:rsidRPr="003B0FEC" w:rsidRDefault="00514DE7" w:rsidP="00514DE7">
            <w:pPr>
              <w:rPr>
                <w:color w:val="000000"/>
              </w:rPr>
            </w:pPr>
            <w:r w:rsidRPr="003B0FEC">
              <w:rPr>
                <w:color w:val="000000"/>
              </w:rPr>
              <w:t>Модернизация ВЛ-10кВ ф.109 ПС Залинейная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DE7" w:rsidRPr="003B0FEC" w:rsidRDefault="00514DE7" w:rsidP="00514DE7">
            <w:pPr>
              <w:jc w:val="center"/>
            </w:pPr>
            <w:r w:rsidRPr="003B0FEC">
              <w:t>ТЭС-М/</w:t>
            </w:r>
            <w:r>
              <w:t>2023/001/32/017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</w:tr>
      <w:tr w:rsidR="00514DE7" w:rsidRPr="008B702C" w:rsidTr="00514DE7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11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E7" w:rsidRPr="003B0FEC" w:rsidRDefault="00514DE7" w:rsidP="00514DE7">
            <w:pPr>
              <w:rPr>
                <w:color w:val="000000"/>
              </w:rPr>
            </w:pPr>
            <w:r w:rsidRPr="003B0FEC">
              <w:rPr>
                <w:color w:val="000000"/>
              </w:rPr>
              <w:t>Модернизация ВЛ-10кВ ф.103 ПС Смолевичи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DE7" w:rsidRPr="003B0FEC" w:rsidRDefault="00514DE7" w:rsidP="00514DE7">
            <w:pPr>
              <w:jc w:val="center"/>
            </w:pPr>
            <w:r w:rsidRPr="003B0FEC">
              <w:t>ТЭС-М/</w:t>
            </w:r>
            <w:r>
              <w:t>2023/001/32/018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 </w:t>
            </w:r>
            <w: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>
              <w:t>-</w:t>
            </w:r>
            <w:r w:rsidRPr="003B0FEC"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</w:tr>
      <w:tr w:rsidR="00514DE7" w:rsidRPr="008B702C" w:rsidTr="00514DE7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12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E7" w:rsidRPr="003B0FEC" w:rsidRDefault="00514DE7" w:rsidP="00514DE7">
            <w:pPr>
              <w:rPr>
                <w:color w:val="000000"/>
              </w:rPr>
            </w:pPr>
            <w:r w:rsidRPr="003B0FEC">
              <w:rPr>
                <w:color w:val="000000"/>
              </w:rPr>
              <w:t>Модернизация ВЛ-6кВ ф.601 ЗТП №170 КТЭЦ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DE7" w:rsidRPr="003B0FEC" w:rsidRDefault="00514DE7" w:rsidP="00514DE7">
            <w:pPr>
              <w:jc w:val="center"/>
            </w:pPr>
            <w:r w:rsidRPr="003B0FEC">
              <w:t>ТЭС-М/2023/001/32/019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DE7" w:rsidRPr="003B0FEC" w:rsidRDefault="00514DE7" w:rsidP="00514DE7">
            <w:pPr>
              <w:jc w:val="center"/>
            </w:pPr>
            <w:r w:rsidRPr="003B0FEC">
              <w:t>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E7" w:rsidRPr="008B702C" w:rsidRDefault="00514DE7" w:rsidP="00514DE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B702C">
              <w:rPr>
                <w:color w:val="000000"/>
                <w:lang w:eastAsia="ru-RU"/>
              </w:rPr>
              <w:t>-</w:t>
            </w:r>
          </w:p>
        </w:tc>
      </w:tr>
    </w:tbl>
    <w:p w:rsidR="00B5327A" w:rsidRDefault="00B5327A" w:rsidP="00BA16B3">
      <w:pPr>
        <w:spacing w:line="276" w:lineRule="auto"/>
        <w:jc w:val="right"/>
        <w:rPr>
          <w:sz w:val="26"/>
          <w:szCs w:val="26"/>
          <w:lang w:eastAsia="ru-RU"/>
        </w:rPr>
        <w:sectPr w:rsidR="00B5327A" w:rsidSect="00BA16B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A16B3" w:rsidRPr="008455AE" w:rsidRDefault="00BA16B3" w:rsidP="00BA16B3">
      <w:pPr>
        <w:spacing w:line="276" w:lineRule="auto"/>
        <w:jc w:val="right"/>
        <w:rPr>
          <w:sz w:val="26"/>
          <w:szCs w:val="26"/>
          <w:lang w:eastAsia="ru-RU"/>
        </w:rPr>
      </w:pPr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2</w:t>
      </w:r>
      <w:r w:rsidRPr="008455AE">
        <w:rPr>
          <w:sz w:val="26"/>
          <w:szCs w:val="26"/>
          <w:lang w:eastAsia="ru-RU"/>
        </w:rPr>
        <w:t xml:space="preserve"> к </w:t>
      </w:r>
      <w:r w:rsidR="008B702C" w:rsidRPr="008455AE">
        <w:rPr>
          <w:sz w:val="26"/>
          <w:szCs w:val="26"/>
          <w:lang w:eastAsia="ru-RU"/>
        </w:rPr>
        <w:t>ТЗ №</w:t>
      </w:r>
      <w:r w:rsidR="008B702C" w:rsidRPr="00D95E27">
        <w:rPr>
          <w:sz w:val="26"/>
          <w:szCs w:val="26"/>
        </w:rPr>
        <w:t>ТЗ/</w:t>
      </w:r>
      <w:r w:rsidR="008B702C" w:rsidRPr="000B3930">
        <w:rPr>
          <w:sz w:val="26"/>
          <w:szCs w:val="26"/>
        </w:rPr>
        <w:t>32/202</w:t>
      </w:r>
      <w:r w:rsidR="00D14639">
        <w:rPr>
          <w:sz w:val="26"/>
          <w:szCs w:val="26"/>
        </w:rPr>
        <w:t>4</w:t>
      </w:r>
      <w:r w:rsidR="008B702C" w:rsidRPr="000B3930">
        <w:rPr>
          <w:sz w:val="26"/>
          <w:szCs w:val="26"/>
        </w:rPr>
        <w:t>/</w:t>
      </w:r>
      <w:r w:rsidR="00D14639">
        <w:rPr>
          <w:sz w:val="26"/>
          <w:szCs w:val="26"/>
        </w:rPr>
        <w:t>5</w:t>
      </w:r>
      <w:r w:rsidR="008B702C">
        <w:rPr>
          <w:sz w:val="26"/>
          <w:szCs w:val="26"/>
        </w:rPr>
        <w:t>/3</w:t>
      </w:r>
      <w:r w:rsidR="008B702C" w:rsidRPr="008B702C">
        <w:rPr>
          <w:sz w:val="26"/>
          <w:szCs w:val="26"/>
        </w:rPr>
        <w:t xml:space="preserve"> </w:t>
      </w:r>
      <w:r w:rsidR="008B702C" w:rsidRPr="008455AE">
        <w:rPr>
          <w:sz w:val="26"/>
          <w:szCs w:val="26"/>
          <w:lang w:eastAsia="ru-RU"/>
        </w:rPr>
        <w:t xml:space="preserve">от </w:t>
      </w:r>
      <w:r w:rsidR="008B702C">
        <w:rPr>
          <w:sz w:val="26"/>
          <w:szCs w:val="26"/>
          <w:lang w:eastAsia="ru-RU"/>
        </w:rPr>
        <w:t>_____________</w:t>
      </w:r>
      <w:r w:rsidR="008B702C" w:rsidRPr="008455AE">
        <w:rPr>
          <w:sz w:val="26"/>
          <w:szCs w:val="26"/>
          <w:lang w:eastAsia="ru-RU"/>
        </w:rPr>
        <w:t>20</w:t>
      </w:r>
      <w:r w:rsidR="008B702C" w:rsidRPr="008B702C">
        <w:rPr>
          <w:sz w:val="26"/>
          <w:szCs w:val="26"/>
          <w:lang w:eastAsia="ru-RU"/>
        </w:rPr>
        <w:t>2</w:t>
      </w:r>
      <w:r w:rsidR="00E9589F">
        <w:rPr>
          <w:sz w:val="26"/>
          <w:szCs w:val="26"/>
          <w:lang w:eastAsia="ru-RU"/>
        </w:rPr>
        <w:t>4</w:t>
      </w:r>
      <w:r w:rsidR="008B702C">
        <w:rPr>
          <w:sz w:val="26"/>
          <w:szCs w:val="26"/>
          <w:lang w:eastAsia="ru-RU"/>
        </w:rPr>
        <w:t>г.</w:t>
      </w:r>
    </w:p>
    <w:p w:rsidR="00BA16B3" w:rsidRPr="008455AE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BA16B3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площадным объектам</w:t>
      </w:r>
      <w:r w:rsidRPr="008455AE">
        <w:rPr>
          <w:b/>
          <w:sz w:val="26"/>
          <w:szCs w:val="26"/>
          <w:lang w:eastAsia="ru-RU"/>
        </w:rPr>
        <w:t xml:space="preserve"> </w:t>
      </w:r>
    </w:p>
    <w:p w:rsidR="00EF1D09" w:rsidRDefault="00EF1D09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</w:p>
    <w:tbl>
      <w:tblPr>
        <w:tblStyle w:val="af4"/>
        <w:tblpPr w:leftFromText="180" w:rightFromText="180" w:vertAnchor="text" w:tblpY="1"/>
        <w:tblOverlap w:val="never"/>
        <w:tblW w:w="14850" w:type="dxa"/>
        <w:tblLayout w:type="fixed"/>
        <w:tblLook w:val="04A0" w:firstRow="1" w:lastRow="0" w:firstColumn="1" w:lastColumn="0" w:noHBand="0" w:noVBand="1"/>
      </w:tblPr>
      <w:tblGrid>
        <w:gridCol w:w="533"/>
        <w:gridCol w:w="3260"/>
        <w:gridCol w:w="2411"/>
        <w:gridCol w:w="1417"/>
        <w:gridCol w:w="1701"/>
        <w:gridCol w:w="1843"/>
        <w:gridCol w:w="1559"/>
        <w:gridCol w:w="2126"/>
      </w:tblGrid>
      <w:tr w:rsidR="00EF1D09" w:rsidRPr="00806F2A" w:rsidTr="00EF1D09">
        <w:tc>
          <w:tcPr>
            <w:tcW w:w="533" w:type="dxa"/>
            <w:vMerge w:val="restart"/>
            <w:shd w:val="clear" w:color="auto" w:fill="D9D9D9" w:themeFill="background1" w:themeFillShade="D9"/>
          </w:tcPr>
          <w:p w:rsidR="00EF1D09" w:rsidRPr="00806F2A" w:rsidRDefault="00EF1D09" w:rsidP="00EF1D09">
            <w:pPr>
              <w:jc w:val="center"/>
            </w:pPr>
            <w:r w:rsidRPr="00F2089D">
              <w:rPr>
                <w:color w:val="000000"/>
                <w:sz w:val="22"/>
                <w:szCs w:val="18"/>
                <w:lang w:eastAsia="ru-RU"/>
              </w:rPr>
              <w:t>№ п</w:t>
            </w:r>
            <w:r>
              <w:rPr>
                <w:color w:val="000000"/>
                <w:sz w:val="22"/>
                <w:szCs w:val="18"/>
                <w:lang w:eastAsia="ru-RU"/>
              </w:rPr>
              <w:t>/</w:t>
            </w:r>
            <w:r w:rsidRPr="00F2089D">
              <w:rPr>
                <w:color w:val="000000"/>
                <w:sz w:val="22"/>
                <w:szCs w:val="18"/>
                <w:lang w:eastAsia="ru-RU"/>
              </w:rPr>
              <w:t>п</w:t>
            </w:r>
          </w:p>
        </w:tc>
        <w:tc>
          <w:tcPr>
            <w:tcW w:w="3260" w:type="dxa"/>
            <w:vMerge w:val="restart"/>
            <w:shd w:val="clear" w:color="auto" w:fill="D9D9D9" w:themeFill="background1" w:themeFillShade="D9"/>
            <w:vAlign w:val="center"/>
          </w:tcPr>
          <w:p w:rsidR="00EF1D09" w:rsidRPr="00806F2A" w:rsidRDefault="00EF1D09" w:rsidP="00EF1D09">
            <w:pPr>
              <w:jc w:val="center"/>
            </w:pPr>
            <w:r w:rsidRPr="00F2089D">
              <w:rPr>
                <w:color w:val="000000"/>
                <w:sz w:val="22"/>
                <w:szCs w:val="22"/>
                <w:lang w:eastAsia="ru-RU"/>
              </w:rPr>
              <w:t>Наименование титула</w:t>
            </w:r>
          </w:p>
        </w:tc>
        <w:tc>
          <w:tcPr>
            <w:tcW w:w="2411" w:type="dxa"/>
            <w:vMerge w:val="restart"/>
            <w:shd w:val="clear" w:color="auto" w:fill="D9D9D9" w:themeFill="background1" w:themeFillShade="D9"/>
          </w:tcPr>
          <w:p w:rsidR="00EF1D09" w:rsidRPr="00806F2A" w:rsidRDefault="00EF1D09" w:rsidP="00EF1D09">
            <w:pPr>
              <w:jc w:val="center"/>
            </w:pPr>
            <w:r w:rsidRPr="00F2089D">
              <w:rPr>
                <w:color w:val="000000"/>
                <w:sz w:val="22"/>
                <w:szCs w:val="22"/>
                <w:lang w:eastAsia="ru-RU"/>
              </w:rPr>
              <w:t>Шифр проекта</w:t>
            </w:r>
          </w:p>
        </w:tc>
        <w:tc>
          <w:tcPr>
            <w:tcW w:w="8646" w:type="dxa"/>
            <w:gridSpan w:val="5"/>
            <w:shd w:val="clear" w:color="auto" w:fill="D9D9D9" w:themeFill="background1" w:themeFillShade="D9"/>
          </w:tcPr>
          <w:p w:rsidR="00EF1D09" w:rsidRPr="00806F2A" w:rsidRDefault="00EF1D09" w:rsidP="00EF1D09">
            <w:pPr>
              <w:jc w:val="center"/>
            </w:pPr>
            <w:r w:rsidRPr="00F2089D">
              <w:rPr>
                <w:color w:val="000000"/>
                <w:sz w:val="22"/>
                <w:szCs w:val="22"/>
                <w:lang w:eastAsia="ru-RU"/>
              </w:rPr>
              <w:t>Объем работ</w:t>
            </w:r>
          </w:p>
        </w:tc>
      </w:tr>
      <w:tr w:rsidR="00EF1D09" w:rsidRPr="00806F2A" w:rsidTr="00EF1D09">
        <w:tc>
          <w:tcPr>
            <w:tcW w:w="533" w:type="dxa"/>
            <w:vMerge/>
            <w:shd w:val="clear" w:color="auto" w:fill="D9D9D9" w:themeFill="background1" w:themeFillShade="D9"/>
          </w:tcPr>
          <w:p w:rsidR="00EF1D09" w:rsidRPr="00806F2A" w:rsidRDefault="00EF1D09" w:rsidP="00EF1D09">
            <w:pPr>
              <w:jc w:val="center"/>
            </w:pPr>
          </w:p>
        </w:tc>
        <w:tc>
          <w:tcPr>
            <w:tcW w:w="3260" w:type="dxa"/>
            <w:vMerge/>
            <w:shd w:val="clear" w:color="auto" w:fill="D9D9D9" w:themeFill="background1" w:themeFillShade="D9"/>
          </w:tcPr>
          <w:p w:rsidR="00EF1D09" w:rsidRPr="00806F2A" w:rsidRDefault="00EF1D09" w:rsidP="00EF1D09">
            <w:pPr>
              <w:jc w:val="center"/>
            </w:pPr>
          </w:p>
        </w:tc>
        <w:tc>
          <w:tcPr>
            <w:tcW w:w="2411" w:type="dxa"/>
            <w:vMerge/>
            <w:shd w:val="clear" w:color="auto" w:fill="D9D9D9" w:themeFill="background1" w:themeFillShade="D9"/>
          </w:tcPr>
          <w:p w:rsidR="00EF1D09" w:rsidRPr="00806F2A" w:rsidRDefault="00EF1D09" w:rsidP="00EF1D09">
            <w:pPr>
              <w:jc w:val="center"/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EF1D09" w:rsidRPr="00806F2A" w:rsidRDefault="00EF1D09" w:rsidP="00EF1D09">
            <w:pPr>
              <w:jc w:val="center"/>
            </w:pPr>
            <w:r w:rsidRPr="00806F2A">
              <w:t>Вакуумные выключатели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EF1D09" w:rsidRPr="00806F2A" w:rsidRDefault="00EF1D09" w:rsidP="00EF1D09">
            <w:pPr>
              <w:jc w:val="center"/>
            </w:pPr>
            <w:r w:rsidRPr="00806F2A">
              <w:t>Трансформаторы тока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EF1D09" w:rsidRPr="00806F2A" w:rsidRDefault="00EF1D09" w:rsidP="00EF1D09">
            <w:pPr>
              <w:jc w:val="center"/>
            </w:pPr>
            <w:r w:rsidRPr="00806F2A">
              <w:t>Устройства РЗА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EF1D09" w:rsidRPr="00806F2A" w:rsidRDefault="00EF1D09" w:rsidP="00EF1D09">
            <w:pPr>
              <w:jc w:val="center"/>
            </w:pPr>
            <w:r w:rsidRPr="00806F2A">
              <w:t>Замена комплекса телемеханики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F1D09" w:rsidRPr="00806F2A" w:rsidRDefault="00EF1D09" w:rsidP="00EF1D09">
            <w:pPr>
              <w:jc w:val="center"/>
            </w:pPr>
            <w:r>
              <w:t>М</w:t>
            </w:r>
            <w:r w:rsidRPr="00806F2A">
              <w:t>одернизация комплекса телемеханики</w:t>
            </w:r>
          </w:p>
        </w:tc>
      </w:tr>
      <w:tr w:rsidR="00EF1D09" w:rsidRPr="00806F2A" w:rsidTr="00EF1D09">
        <w:tc>
          <w:tcPr>
            <w:tcW w:w="6204" w:type="dxa"/>
            <w:gridSpan w:val="3"/>
            <w:shd w:val="clear" w:color="auto" w:fill="FFF2CC" w:themeFill="accent4" w:themeFillTint="33"/>
          </w:tcPr>
          <w:p w:rsidR="00EF1D09" w:rsidRPr="00EF1D09" w:rsidRDefault="00EF1D09" w:rsidP="00EF1D09">
            <w:pPr>
              <w:jc w:val="right"/>
              <w:rPr>
                <w:b/>
              </w:rPr>
            </w:pPr>
            <w:r w:rsidRPr="00EF1D09">
              <w:rPr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:rsidR="00EF1D09" w:rsidRPr="00EF1D09" w:rsidRDefault="00EF1D09" w:rsidP="00EF1D09">
            <w:pPr>
              <w:jc w:val="center"/>
              <w:rPr>
                <w:b/>
                <w:bCs/>
                <w:color w:val="000000"/>
              </w:rPr>
            </w:pPr>
            <w:r w:rsidRPr="00EF1D09">
              <w:rPr>
                <w:b/>
                <w:bCs/>
                <w:color w:val="000000"/>
              </w:rPr>
              <w:t>18</w:t>
            </w:r>
          </w:p>
        </w:tc>
        <w:tc>
          <w:tcPr>
            <w:tcW w:w="1701" w:type="dxa"/>
            <w:shd w:val="clear" w:color="auto" w:fill="FFF2CC" w:themeFill="accent4" w:themeFillTint="33"/>
            <w:vAlign w:val="center"/>
          </w:tcPr>
          <w:p w:rsidR="00EF1D09" w:rsidRPr="00EF1D09" w:rsidRDefault="00EF1D09" w:rsidP="00EF1D09">
            <w:pPr>
              <w:jc w:val="center"/>
              <w:rPr>
                <w:b/>
                <w:bCs/>
                <w:color w:val="000000"/>
              </w:rPr>
            </w:pPr>
            <w:r w:rsidRPr="00EF1D09">
              <w:rPr>
                <w:b/>
                <w:bCs/>
                <w:color w:val="000000"/>
              </w:rPr>
              <w:t>57</w:t>
            </w:r>
          </w:p>
        </w:tc>
        <w:tc>
          <w:tcPr>
            <w:tcW w:w="1843" w:type="dxa"/>
            <w:shd w:val="clear" w:color="auto" w:fill="FFF2CC" w:themeFill="accent4" w:themeFillTint="33"/>
            <w:vAlign w:val="center"/>
          </w:tcPr>
          <w:p w:rsidR="00EF1D09" w:rsidRPr="00EF1D09" w:rsidRDefault="00EF1D09" w:rsidP="00EF1D09">
            <w:pPr>
              <w:jc w:val="center"/>
              <w:rPr>
                <w:b/>
                <w:bCs/>
                <w:color w:val="000000"/>
              </w:rPr>
            </w:pPr>
            <w:r w:rsidRPr="00EF1D09">
              <w:rPr>
                <w:b/>
                <w:bCs/>
                <w:color w:val="000000"/>
              </w:rPr>
              <w:t>19</w:t>
            </w:r>
          </w:p>
        </w:tc>
        <w:tc>
          <w:tcPr>
            <w:tcW w:w="1559" w:type="dxa"/>
            <w:shd w:val="clear" w:color="auto" w:fill="FFF2CC" w:themeFill="accent4" w:themeFillTint="33"/>
          </w:tcPr>
          <w:p w:rsidR="00EF1D09" w:rsidRPr="00EF1D09" w:rsidRDefault="00EF1D09" w:rsidP="00EF1D09">
            <w:pPr>
              <w:jc w:val="center"/>
              <w:rPr>
                <w:b/>
                <w:bCs/>
                <w:color w:val="000000"/>
              </w:rPr>
            </w:pPr>
            <w:r w:rsidRPr="00EF1D09">
              <w:rPr>
                <w:b/>
                <w:bCs/>
                <w:color w:val="000000"/>
              </w:rPr>
              <w:t>4</w:t>
            </w:r>
          </w:p>
        </w:tc>
        <w:tc>
          <w:tcPr>
            <w:tcW w:w="2126" w:type="dxa"/>
            <w:shd w:val="clear" w:color="auto" w:fill="FFF2CC" w:themeFill="accent4" w:themeFillTint="33"/>
            <w:vAlign w:val="center"/>
          </w:tcPr>
          <w:p w:rsidR="00EF1D09" w:rsidRPr="00EF1D09" w:rsidRDefault="00EF1D09" w:rsidP="00EF1D09">
            <w:pPr>
              <w:jc w:val="center"/>
              <w:rPr>
                <w:b/>
                <w:bCs/>
                <w:color w:val="000000"/>
              </w:rPr>
            </w:pPr>
            <w:r w:rsidRPr="00EF1D09">
              <w:rPr>
                <w:b/>
                <w:bCs/>
                <w:color w:val="000000"/>
              </w:rPr>
              <w:t>1</w:t>
            </w:r>
          </w:p>
        </w:tc>
      </w:tr>
      <w:tr w:rsidR="00EF1D09" w:rsidRPr="00806F2A" w:rsidTr="00EF1D09">
        <w:tc>
          <w:tcPr>
            <w:tcW w:w="533" w:type="dxa"/>
          </w:tcPr>
          <w:p w:rsidR="00EF1D09" w:rsidRPr="00806F2A" w:rsidRDefault="00EF1D09" w:rsidP="00EF1D09">
            <w:r>
              <w:t>1</w:t>
            </w:r>
          </w:p>
        </w:tc>
        <w:tc>
          <w:tcPr>
            <w:tcW w:w="3260" w:type="dxa"/>
            <w:vAlign w:val="center"/>
          </w:tcPr>
          <w:p w:rsidR="00EF1D09" w:rsidRPr="0021405D" w:rsidRDefault="00EF1D09" w:rsidP="00EF1D09">
            <w:pPr>
              <w:rPr>
                <w:color w:val="000000"/>
              </w:rPr>
            </w:pPr>
            <w:r w:rsidRPr="0021405D">
              <w:rPr>
                <w:color w:val="000000"/>
              </w:rPr>
              <w:t xml:space="preserve">Модернизация ПС Водозабор </w:t>
            </w:r>
          </w:p>
        </w:tc>
        <w:tc>
          <w:tcPr>
            <w:tcW w:w="2411" w:type="dxa"/>
            <w:vAlign w:val="center"/>
          </w:tcPr>
          <w:p w:rsidR="00EF1D09" w:rsidRPr="00806F2A" w:rsidRDefault="00EF1D09" w:rsidP="00EF1D09">
            <w:r w:rsidRPr="00806F2A">
              <w:t>ТЭС-М/2023/001/32/022</w:t>
            </w:r>
          </w:p>
        </w:tc>
        <w:tc>
          <w:tcPr>
            <w:tcW w:w="1417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-</w:t>
            </w:r>
          </w:p>
        </w:tc>
        <w:tc>
          <w:tcPr>
            <w:tcW w:w="1701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-</w:t>
            </w:r>
          </w:p>
        </w:tc>
        <w:tc>
          <w:tcPr>
            <w:tcW w:w="1843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-</w:t>
            </w:r>
          </w:p>
        </w:tc>
        <w:tc>
          <w:tcPr>
            <w:tcW w:w="1559" w:type="dxa"/>
          </w:tcPr>
          <w:p w:rsidR="00EF1D09" w:rsidRPr="0021405D" w:rsidRDefault="00EF1D09" w:rsidP="00EF1D09">
            <w:pPr>
              <w:jc w:val="center"/>
            </w:pPr>
            <w:r w:rsidRPr="0021405D">
              <w:t>1</w:t>
            </w:r>
          </w:p>
        </w:tc>
        <w:tc>
          <w:tcPr>
            <w:tcW w:w="2126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-</w:t>
            </w:r>
          </w:p>
        </w:tc>
      </w:tr>
      <w:tr w:rsidR="00EF1D09" w:rsidRPr="00806F2A" w:rsidTr="00EF1D09">
        <w:tc>
          <w:tcPr>
            <w:tcW w:w="533" w:type="dxa"/>
          </w:tcPr>
          <w:p w:rsidR="00EF1D09" w:rsidRPr="00806F2A" w:rsidRDefault="00EF1D09" w:rsidP="00EF1D09">
            <w:r>
              <w:t>2</w:t>
            </w:r>
          </w:p>
        </w:tc>
        <w:tc>
          <w:tcPr>
            <w:tcW w:w="3260" w:type="dxa"/>
            <w:vAlign w:val="center"/>
          </w:tcPr>
          <w:p w:rsidR="00EF1D09" w:rsidRPr="0021405D" w:rsidRDefault="00EF1D09" w:rsidP="00EF1D09">
            <w:pPr>
              <w:rPr>
                <w:color w:val="000000"/>
              </w:rPr>
            </w:pPr>
            <w:r w:rsidRPr="0021405D">
              <w:rPr>
                <w:color w:val="000000"/>
              </w:rPr>
              <w:t>Модернизация ПС Водоочистная</w:t>
            </w:r>
          </w:p>
        </w:tc>
        <w:tc>
          <w:tcPr>
            <w:tcW w:w="2411" w:type="dxa"/>
            <w:vAlign w:val="center"/>
          </w:tcPr>
          <w:p w:rsidR="00EF1D09" w:rsidRPr="00806F2A" w:rsidRDefault="00EF1D09" w:rsidP="00EF1D09">
            <w:r w:rsidRPr="00806F2A">
              <w:t>ТЭС-М/2023/001/32/020</w:t>
            </w:r>
          </w:p>
        </w:tc>
        <w:tc>
          <w:tcPr>
            <w:tcW w:w="1417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-</w:t>
            </w:r>
          </w:p>
        </w:tc>
        <w:tc>
          <w:tcPr>
            <w:tcW w:w="1701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-</w:t>
            </w:r>
          </w:p>
        </w:tc>
        <w:tc>
          <w:tcPr>
            <w:tcW w:w="1843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-</w:t>
            </w:r>
          </w:p>
        </w:tc>
        <w:tc>
          <w:tcPr>
            <w:tcW w:w="1559" w:type="dxa"/>
          </w:tcPr>
          <w:p w:rsidR="00EF1D09" w:rsidRPr="0021405D" w:rsidRDefault="00EF1D09" w:rsidP="00EF1D09">
            <w:pPr>
              <w:jc w:val="center"/>
            </w:pPr>
            <w:r w:rsidRPr="0021405D">
              <w:t>1</w:t>
            </w:r>
          </w:p>
        </w:tc>
        <w:tc>
          <w:tcPr>
            <w:tcW w:w="2126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-</w:t>
            </w:r>
          </w:p>
        </w:tc>
      </w:tr>
      <w:tr w:rsidR="00EF1D09" w:rsidRPr="00806F2A" w:rsidTr="00EF1D09">
        <w:tc>
          <w:tcPr>
            <w:tcW w:w="533" w:type="dxa"/>
          </w:tcPr>
          <w:p w:rsidR="00EF1D09" w:rsidRPr="00806F2A" w:rsidRDefault="00EF1D09" w:rsidP="00EF1D09">
            <w:r>
              <w:t>3</w:t>
            </w:r>
          </w:p>
        </w:tc>
        <w:tc>
          <w:tcPr>
            <w:tcW w:w="3260" w:type="dxa"/>
            <w:vAlign w:val="center"/>
          </w:tcPr>
          <w:p w:rsidR="00EF1D09" w:rsidRPr="0021405D" w:rsidRDefault="00EF1D09" w:rsidP="00EF1D09">
            <w:pPr>
              <w:rPr>
                <w:color w:val="000000"/>
              </w:rPr>
            </w:pPr>
            <w:r w:rsidRPr="0021405D">
              <w:rPr>
                <w:color w:val="000000"/>
              </w:rPr>
              <w:t>Модернизация ПС Гордеевка</w:t>
            </w:r>
          </w:p>
        </w:tc>
        <w:tc>
          <w:tcPr>
            <w:tcW w:w="2411" w:type="dxa"/>
            <w:vAlign w:val="center"/>
          </w:tcPr>
          <w:p w:rsidR="00EF1D09" w:rsidRPr="00806F2A" w:rsidRDefault="00EF1D09" w:rsidP="00EF1D09">
            <w:r w:rsidRPr="00806F2A">
              <w:t>ТЭС-М/2023/001/32/004</w:t>
            </w:r>
          </w:p>
        </w:tc>
        <w:tc>
          <w:tcPr>
            <w:tcW w:w="1417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2</w:t>
            </w:r>
          </w:p>
        </w:tc>
        <w:tc>
          <w:tcPr>
            <w:tcW w:w="1701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6</w:t>
            </w:r>
          </w:p>
        </w:tc>
        <w:tc>
          <w:tcPr>
            <w:tcW w:w="1843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2</w:t>
            </w:r>
          </w:p>
        </w:tc>
        <w:tc>
          <w:tcPr>
            <w:tcW w:w="1559" w:type="dxa"/>
          </w:tcPr>
          <w:p w:rsidR="00EF1D09" w:rsidRPr="0021405D" w:rsidRDefault="00EF1D09" w:rsidP="00EF1D09">
            <w:pPr>
              <w:jc w:val="center"/>
            </w:pPr>
            <w:r w:rsidRPr="0021405D">
              <w:t>-</w:t>
            </w:r>
          </w:p>
        </w:tc>
        <w:tc>
          <w:tcPr>
            <w:tcW w:w="2126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-</w:t>
            </w:r>
          </w:p>
        </w:tc>
      </w:tr>
      <w:tr w:rsidR="00EF1D09" w:rsidRPr="00806F2A" w:rsidTr="00EF1D09">
        <w:tc>
          <w:tcPr>
            <w:tcW w:w="533" w:type="dxa"/>
          </w:tcPr>
          <w:p w:rsidR="00EF1D09" w:rsidRPr="00806F2A" w:rsidRDefault="00EF1D09" w:rsidP="00EF1D09">
            <w:r>
              <w:t>4</w:t>
            </w:r>
          </w:p>
        </w:tc>
        <w:tc>
          <w:tcPr>
            <w:tcW w:w="3260" w:type="dxa"/>
            <w:vAlign w:val="center"/>
          </w:tcPr>
          <w:p w:rsidR="00EF1D09" w:rsidRPr="0021405D" w:rsidRDefault="00EF1D09" w:rsidP="00EF1D09">
            <w:pPr>
              <w:rPr>
                <w:color w:val="000000"/>
              </w:rPr>
            </w:pPr>
            <w:r w:rsidRPr="0021405D">
              <w:rPr>
                <w:color w:val="000000"/>
              </w:rPr>
              <w:t>Модернизация ПС Заводская</w:t>
            </w:r>
          </w:p>
        </w:tc>
        <w:tc>
          <w:tcPr>
            <w:tcW w:w="2411" w:type="dxa"/>
            <w:vAlign w:val="center"/>
          </w:tcPr>
          <w:p w:rsidR="00EF1D09" w:rsidRPr="00806F2A" w:rsidRDefault="00EF1D09" w:rsidP="00EF1D09">
            <w:r w:rsidRPr="00806F2A">
              <w:t>ТЭС-М/2023/001/32/006</w:t>
            </w:r>
          </w:p>
        </w:tc>
        <w:tc>
          <w:tcPr>
            <w:tcW w:w="1417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1</w:t>
            </w:r>
          </w:p>
        </w:tc>
        <w:tc>
          <w:tcPr>
            <w:tcW w:w="1701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3</w:t>
            </w:r>
          </w:p>
        </w:tc>
        <w:tc>
          <w:tcPr>
            <w:tcW w:w="1843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1</w:t>
            </w:r>
          </w:p>
        </w:tc>
        <w:tc>
          <w:tcPr>
            <w:tcW w:w="1559" w:type="dxa"/>
          </w:tcPr>
          <w:p w:rsidR="00EF1D09" w:rsidRPr="0021405D" w:rsidRDefault="00EF1D09" w:rsidP="00EF1D09">
            <w:pPr>
              <w:jc w:val="center"/>
            </w:pPr>
            <w:r w:rsidRPr="0021405D">
              <w:t>-</w:t>
            </w:r>
          </w:p>
        </w:tc>
        <w:tc>
          <w:tcPr>
            <w:tcW w:w="2126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-</w:t>
            </w:r>
          </w:p>
        </w:tc>
      </w:tr>
      <w:tr w:rsidR="00EF1D09" w:rsidRPr="00806F2A" w:rsidTr="00EF1D09">
        <w:tc>
          <w:tcPr>
            <w:tcW w:w="533" w:type="dxa"/>
          </w:tcPr>
          <w:p w:rsidR="00EF1D09" w:rsidRPr="00806F2A" w:rsidRDefault="00EF1D09" w:rsidP="00EF1D09">
            <w:r>
              <w:t>5</w:t>
            </w:r>
          </w:p>
        </w:tc>
        <w:tc>
          <w:tcPr>
            <w:tcW w:w="3260" w:type="dxa"/>
            <w:vAlign w:val="center"/>
          </w:tcPr>
          <w:p w:rsidR="00EF1D09" w:rsidRPr="0021405D" w:rsidRDefault="00EF1D09" w:rsidP="00EF1D09">
            <w:r w:rsidRPr="0021405D">
              <w:t>Модернизация ПС Западная</w:t>
            </w:r>
          </w:p>
        </w:tc>
        <w:tc>
          <w:tcPr>
            <w:tcW w:w="2411" w:type="dxa"/>
            <w:vAlign w:val="center"/>
          </w:tcPr>
          <w:p w:rsidR="00EF1D09" w:rsidRPr="00806F2A" w:rsidRDefault="00EF1D09" w:rsidP="00EF1D09">
            <w:r w:rsidRPr="00806F2A">
              <w:t>ТЭС-М/2023/001/32/001</w:t>
            </w:r>
          </w:p>
        </w:tc>
        <w:tc>
          <w:tcPr>
            <w:tcW w:w="1417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-</w:t>
            </w:r>
          </w:p>
        </w:tc>
        <w:tc>
          <w:tcPr>
            <w:tcW w:w="1701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3</w:t>
            </w:r>
          </w:p>
        </w:tc>
        <w:tc>
          <w:tcPr>
            <w:tcW w:w="1843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1</w:t>
            </w:r>
          </w:p>
        </w:tc>
        <w:tc>
          <w:tcPr>
            <w:tcW w:w="1559" w:type="dxa"/>
          </w:tcPr>
          <w:p w:rsidR="00EF1D09" w:rsidRPr="0021405D" w:rsidRDefault="00EF1D09" w:rsidP="00EF1D09">
            <w:pPr>
              <w:jc w:val="center"/>
            </w:pPr>
            <w:r>
              <w:t>1</w:t>
            </w:r>
          </w:p>
        </w:tc>
        <w:tc>
          <w:tcPr>
            <w:tcW w:w="2126" w:type="dxa"/>
            <w:vAlign w:val="center"/>
          </w:tcPr>
          <w:p w:rsidR="00EF1D09" w:rsidRPr="0021405D" w:rsidRDefault="00EF1D09" w:rsidP="00EF1D09">
            <w:pPr>
              <w:jc w:val="center"/>
            </w:pPr>
            <w:r>
              <w:t>-</w:t>
            </w:r>
          </w:p>
        </w:tc>
      </w:tr>
      <w:tr w:rsidR="00EF1D09" w:rsidRPr="00806F2A" w:rsidTr="00EF1D09">
        <w:tc>
          <w:tcPr>
            <w:tcW w:w="533" w:type="dxa"/>
          </w:tcPr>
          <w:p w:rsidR="00EF1D09" w:rsidRPr="00806F2A" w:rsidRDefault="00EF1D09" w:rsidP="00EF1D09">
            <w:r>
              <w:t>6</w:t>
            </w:r>
          </w:p>
        </w:tc>
        <w:tc>
          <w:tcPr>
            <w:tcW w:w="3260" w:type="dxa"/>
            <w:vAlign w:val="center"/>
          </w:tcPr>
          <w:p w:rsidR="00EF1D09" w:rsidRPr="0021405D" w:rsidRDefault="00EF1D09" w:rsidP="00EF1D09">
            <w:r w:rsidRPr="0021405D">
              <w:t>Модернизация ПС Киваи</w:t>
            </w:r>
          </w:p>
        </w:tc>
        <w:tc>
          <w:tcPr>
            <w:tcW w:w="2411" w:type="dxa"/>
            <w:vAlign w:val="center"/>
          </w:tcPr>
          <w:p w:rsidR="00EF1D09" w:rsidRPr="00806F2A" w:rsidRDefault="00EF1D09" w:rsidP="00EF1D09">
            <w:r w:rsidRPr="00806F2A">
              <w:t>ТЭС-М/2023/001/32/003</w:t>
            </w:r>
          </w:p>
        </w:tc>
        <w:tc>
          <w:tcPr>
            <w:tcW w:w="1417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12</w:t>
            </w:r>
          </w:p>
        </w:tc>
        <w:tc>
          <w:tcPr>
            <w:tcW w:w="1701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36</w:t>
            </w:r>
          </w:p>
        </w:tc>
        <w:tc>
          <w:tcPr>
            <w:tcW w:w="1843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12</w:t>
            </w:r>
          </w:p>
        </w:tc>
        <w:tc>
          <w:tcPr>
            <w:tcW w:w="1559" w:type="dxa"/>
          </w:tcPr>
          <w:p w:rsidR="00EF1D09" w:rsidRPr="0021405D" w:rsidRDefault="00EF1D09" w:rsidP="00EF1D09">
            <w:pPr>
              <w:jc w:val="center"/>
            </w:pPr>
            <w:r w:rsidRPr="0021405D">
              <w:t>-</w:t>
            </w:r>
          </w:p>
        </w:tc>
        <w:tc>
          <w:tcPr>
            <w:tcW w:w="2126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1</w:t>
            </w:r>
          </w:p>
        </w:tc>
      </w:tr>
      <w:tr w:rsidR="00EF1D09" w:rsidRPr="00806F2A" w:rsidTr="00EF1D09">
        <w:tc>
          <w:tcPr>
            <w:tcW w:w="533" w:type="dxa"/>
          </w:tcPr>
          <w:p w:rsidR="00EF1D09" w:rsidRPr="00806F2A" w:rsidRDefault="00EF1D09" w:rsidP="00EF1D09">
            <w:r>
              <w:t>7</w:t>
            </w:r>
          </w:p>
        </w:tc>
        <w:tc>
          <w:tcPr>
            <w:tcW w:w="3260" w:type="dxa"/>
            <w:vAlign w:val="center"/>
          </w:tcPr>
          <w:p w:rsidR="00EF1D09" w:rsidRPr="0021405D" w:rsidRDefault="00EF1D09" w:rsidP="00EF1D09">
            <w:r w:rsidRPr="0021405D">
              <w:t>Модернизация ПС Смолевичи</w:t>
            </w:r>
          </w:p>
        </w:tc>
        <w:tc>
          <w:tcPr>
            <w:tcW w:w="2411" w:type="dxa"/>
            <w:vAlign w:val="center"/>
          </w:tcPr>
          <w:p w:rsidR="00EF1D09" w:rsidRPr="00806F2A" w:rsidRDefault="00EF1D09" w:rsidP="00EF1D09">
            <w:r w:rsidRPr="00806F2A">
              <w:t>ТЭС-М/2023/001/32/005</w:t>
            </w:r>
          </w:p>
        </w:tc>
        <w:tc>
          <w:tcPr>
            <w:tcW w:w="1417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2</w:t>
            </w:r>
          </w:p>
        </w:tc>
        <w:tc>
          <w:tcPr>
            <w:tcW w:w="1701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6</w:t>
            </w:r>
          </w:p>
        </w:tc>
        <w:tc>
          <w:tcPr>
            <w:tcW w:w="1843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2</w:t>
            </w:r>
          </w:p>
        </w:tc>
        <w:tc>
          <w:tcPr>
            <w:tcW w:w="1559" w:type="dxa"/>
          </w:tcPr>
          <w:p w:rsidR="00EF1D09" w:rsidRPr="0021405D" w:rsidRDefault="00EF1D09" w:rsidP="00EF1D09">
            <w:pPr>
              <w:jc w:val="center"/>
            </w:pPr>
            <w:r>
              <w:t>1</w:t>
            </w:r>
          </w:p>
        </w:tc>
        <w:tc>
          <w:tcPr>
            <w:tcW w:w="2126" w:type="dxa"/>
            <w:vAlign w:val="center"/>
          </w:tcPr>
          <w:p w:rsidR="00EF1D09" w:rsidRPr="0021405D" w:rsidRDefault="00EF1D09" w:rsidP="00EF1D09">
            <w:pPr>
              <w:jc w:val="center"/>
            </w:pPr>
            <w:r>
              <w:t>-</w:t>
            </w:r>
          </w:p>
        </w:tc>
      </w:tr>
      <w:tr w:rsidR="00EF1D09" w:rsidRPr="00806F2A" w:rsidTr="00EF1D09">
        <w:tc>
          <w:tcPr>
            <w:tcW w:w="533" w:type="dxa"/>
          </w:tcPr>
          <w:p w:rsidR="00EF1D09" w:rsidRPr="00806F2A" w:rsidRDefault="00EF1D09" w:rsidP="00EF1D09">
            <w:r>
              <w:t>8</w:t>
            </w:r>
          </w:p>
        </w:tc>
        <w:tc>
          <w:tcPr>
            <w:tcW w:w="3260" w:type="dxa"/>
            <w:vAlign w:val="center"/>
          </w:tcPr>
          <w:p w:rsidR="00EF1D09" w:rsidRPr="0021405D" w:rsidRDefault="00EF1D09" w:rsidP="00EF1D09">
            <w:r w:rsidRPr="0021405D">
              <w:t>Модернизация ПС Ущерпье</w:t>
            </w:r>
          </w:p>
        </w:tc>
        <w:tc>
          <w:tcPr>
            <w:tcW w:w="2411" w:type="dxa"/>
            <w:vAlign w:val="center"/>
          </w:tcPr>
          <w:p w:rsidR="00EF1D09" w:rsidRPr="00806F2A" w:rsidRDefault="00EF1D09" w:rsidP="00EF1D09">
            <w:r w:rsidRPr="00806F2A">
              <w:t>ТЭС-М/2023/001/32/002</w:t>
            </w:r>
          </w:p>
        </w:tc>
        <w:tc>
          <w:tcPr>
            <w:tcW w:w="1417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1</w:t>
            </w:r>
          </w:p>
        </w:tc>
        <w:tc>
          <w:tcPr>
            <w:tcW w:w="1701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3</w:t>
            </w:r>
          </w:p>
        </w:tc>
        <w:tc>
          <w:tcPr>
            <w:tcW w:w="1843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1</w:t>
            </w:r>
          </w:p>
        </w:tc>
        <w:tc>
          <w:tcPr>
            <w:tcW w:w="1559" w:type="dxa"/>
          </w:tcPr>
          <w:p w:rsidR="00EF1D09" w:rsidRPr="0021405D" w:rsidRDefault="00EF1D09" w:rsidP="00EF1D09">
            <w:pPr>
              <w:jc w:val="center"/>
            </w:pPr>
            <w:r w:rsidRPr="0021405D">
              <w:t>-</w:t>
            </w:r>
          </w:p>
        </w:tc>
        <w:tc>
          <w:tcPr>
            <w:tcW w:w="2126" w:type="dxa"/>
            <w:vAlign w:val="center"/>
          </w:tcPr>
          <w:p w:rsidR="00EF1D09" w:rsidRPr="0021405D" w:rsidRDefault="00EF1D09" w:rsidP="00EF1D09">
            <w:pPr>
              <w:jc w:val="center"/>
            </w:pPr>
            <w:r w:rsidRPr="0021405D">
              <w:t>-</w:t>
            </w:r>
          </w:p>
        </w:tc>
      </w:tr>
    </w:tbl>
    <w:p w:rsidR="00EF1D09" w:rsidRDefault="00EF1D09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</w:p>
    <w:p w:rsidR="00EF1D09" w:rsidRDefault="00EF1D09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</w:p>
    <w:p w:rsidR="00EF1D09" w:rsidRDefault="00EF1D09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</w:p>
    <w:p w:rsidR="00EF1D09" w:rsidRDefault="00EF1D09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</w:p>
    <w:p w:rsidR="00EF1D09" w:rsidRPr="008455AE" w:rsidRDefault="00EF1D09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</w:p>
    <w:p w:rsidR="00F2089D" w:rsidRDefault="00F2089D" w:rsidP="00F2089D">
      <w:pPr>
        <w:tabs>
          <w:tab w:val="left" w:pos="993"/>
        </w:tabs>
        <w:spacing w:line="276" w:lineRule="auto"/>
        <w:rPr>
          <w:sz w:val="26"/>
          <w:szCs w:val="26"/>
          <w:lang w:eastAsia="ru-RU"/>
        </w:rPr>
      </w:pPr>
    </w:p>
    <w:p w:rsidR="00BA16B3" w:rsidRPr="00C577E5" w:rsidRDefault="00BA16B3" w:rsidP="00C577E5">
      <w:pPr>
        <w:ind w:firstLine="567"/>
      </w:pPr>
    </w:p>
    <w:sectPr w:rsidR="00BA16B3" w:rsidRPr="00C577E5" w:rsidSect="00BA1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D46" w:rsidRDefault="00035D46" w:rsidP="00226092">
      <w:r>
        <w:separator/>
      </w:r>
    </w:p>
  </w:endnote>
  <w:endnote w:type="continuationSeparator" w:id="0">
    <w:p w:rsidR="00035D46" w:rsidRDefault="00035D46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E76" w:rsidRDefault="00D00E76">
    <w:pPr>
      <w:pStyle w:val="a9"/>
      <w:jc w:val="center"/>
    </w:pPr>
  </w:p>
  <w:p w:rsidR="00D00E76" w:rsidRDefault="00D00E7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D46" w:rsidRDefault="00035D46" w:rsidP="00226092">
      <w:r>
        <w:separator/>
      </w:r>
    </w:p>
  </w:footnote>
  <w:footnote w:type="continuationSeparator" w:id="0">
    <w:p w:rsidR="00035D46" w:rsidRDefault="00035D46" w:rsidP="00226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478312"/>
      <w:docPartObj>
        <w:docPartGallery w:val="Page Numbers (Top of Page)"/>
        <w:docPartUnique/>
      </w:docPartObj>
    </w:sdtPr>
    <w:sdtEndPr/>
    <w:sdtContent>
      <w:p w:rsidR="00571AA9" w:rsidRDefault="00571AA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E93">
          <w:rPr>
            <w:noProof/>
          </w:rPr>
          <w:t>4</w:t>
        </w:r>
        <w:r>
          <w:fldChar w:fldCharType="end"/>
        </w:r>
      </w:p>
    </w:sdtContent>
  </w:sdt>
  <w:p w:rsidR="00D00E76" w:rsidRDefault="00D00E7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087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7" w15:restartNumberingAfterBreak="0">
    <w:nsid w:val="0F986035"/>
    <w:multiLevelType w:val="multilevel"/>
    <w:tmpl w:val="3C66648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65F6C1B"/>
    <w:multiLevelType w:val="multilevel"/>
    <w:tmpl w:val="1422D5F2"/>
    <w:lvl w:ilvl="0">
      <w:start w:val="6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0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3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4" w15:restartNumberingAfterBreak="0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 w15:restartNumberingAfterBreak="0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0" w15:restartNumberingAfterBreak="0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1" w15:restartNumberingAfterBreak="0">
    <w:nsid w:val="49731116"/>
    <w:multiLevelType w:val="multilevel"/>
    <w:tmpl w:val="6B7610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2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3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A605FD5"/>
    <w:multiLevelType w:val="multilevel"/>
    <w:tmpl w:val="88165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5" w15:restartNumberingAfterBreak="0">
    <w:nsid w:val="65EF5662"/>
    <w:multiLevelType w:val="multilevel"/>
    <w:tmpl w:val="6870175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6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7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9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4A374DD"/>
    <w:multiLevelType w:val="multilevel"/>
    <w:tmpl w:val="15EC3C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6"/>
  </w:num>
  <w:num w:numId="5">
    <w:abstractNumId w:val="15"/>
  </w:num>
  <w:num w:numId="6">
    <w:abstractNumId w:val="18"/>
  </w:num>
  <w:num w:numId="7">
    <w:abstractNumId w:val="31"/>
  </w:num>
  <w:num w:numId="8">
    <w:abstractNumId w:val="17"/>
  </w:num>
  <w:num w:numId="9">
    <w:abstractNumId w:val="32"/>
  </w:num>
  <w:num w:numId="10">
    <w:abstractNumId w:val="29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0"/>
  </w:num>
  <w:num w:numId="16">
    <w:abstractNumId w:val="12"/>
  </w:num>
  <w:num w:numId="17">
    <w:abstractNumId w:val="2"/>
  </w:num>
  <w:num w:numId="18">
    <w:abstractNumId w:val="13"/>
  </w:num>
  <w:num w:numId="19">
    <w:abstractNumId w:val="6"/>
  </w:num>
  <w:num w:numId="20">
    <w:abstractNumId w:val="22"/>
  </w:num>
  <w:num w:numId="21">
    <w:abstractNumId w:val="8"/>
  </w:num>
  <w:num w:numId="22">
    <w:abstractNumId w:val="4"/>
  </w:num>
  <w:num w:numId="23">
    <w:abstractNumId w:val="5"/>
  </w:num>
  <w:num w:numId="24">
    <w:abstractNumId w:val="25"/>
  </w:num>
  <w:num w:numId="25">
    <w:abstractNumId w:val="3"/>
  </w:num>
  <w:num w:numId="26">
    <w:abstractNumId w:val="7"/>
  </w:num>
  <w:num w:numId="27">
    <w:abstractNumId w:val="23"/>
  </w:num>
  <w:num w:numId="28">
    <w:abstractNumId w:val="9"/>
  </w:num>
  <w:num w:numId="29">
    <w:abstractNumId w:val="27"/>
  </w:num>
  <w:num w:numId="30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3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6E2"/>
    <w:rsid w:val="000007EA"/>
    <w:rsid w:val="00004E93"/>
    <w:rsid w:val="00010BA1"/>
    <w:rsid w:val="000348BD"/>
    <w:rsid w:val="00035D46"/>
    <w:rsid w:val="00056638"/>
    <w:rsid w:val="00071677"/>
    <w:rsid w:val="00072655"/>
    <w:rsid w:val="0008529D"/>
    <w:rsid w:val="00085F63"/>
    <w:rsid w:val="00086F59"/>
    <w:rsid w:val="00095F33"/>
    <w:rsid w:val="000A5A7F"/>
    <w:rsid w:val="000B170F"/>
    <w:rsid w:val="000B5BED"/>
    <w:rsid w:val="000B79AC"/>
    <w:rsid w:val="000B7BDE"/>
    <w:rsid w:val="000D4CEC"/>
    <w:rsid w:val="000D71A9"/>
    <w:rsid w:val="000E0481"/>
    <w:rsid w:val="000F02FE"/>
    <w:rsid w:val="000F36E4"/>
    <w:rsid w:val="000F6572"/>
    <w:rsid w:val="00105A5C"/>
    <w:rsid w:val="00120C4E"/>
    <w:rsid w:val="001235AF"/>
    <w:rsid w:val="001277A4"/>
    <w:rsid w:val="00130C11"/>
    <w:rsid w:val="001436E3"/>
    <w:rsid w:val="00167B17"/>
    <w:rsid w:val="00176FCC"/>
    <w:rsid w:val="00183767"/>
    <w:rsid w:val="00191389"/>
    <w:rsid w:val="00195676"/>
    <w:rsid w:val="001E4970"/>
    <w:rsid w:val="001E4ED1"/>
    <w:rsid w:val="001F1962"/>
    <w:rsid w:val="001F56F0"/>
    <w:rsid w:val="00200698"/>
    <w:rsid w:val="00210ACB"/>
    <w:rsid w:val="002126FB"/>
    <w:rsid w:val="00220A3D"/>
    <w:rsid w:val="00224908"/>
    <w:rsid w:val="00226092"/>
    <w:rsid w:val="00236E64"/>
    <w:rsid w:val="00237B46"/>
    <w:rsid w:val="00247A19"/>
    <w:rsid w:val="00247D8C"/>
    <w:rsid w:val="00250E51"/>
    <w:rsid w:val="0025518B"/>
    <w:rsid w:val="00266A57"/>
    <w:rsid w:val="002707AA"/>
    <w:rsid w:val="00272D48"/>
    <w:rsid w:val="002757CD"/>
    <w:rsid w:val="00275D1E"/>
    <w:rsid w:val="0028627E"/>
    <w:rsid w:val="00287826"/>
    <w:rsid w:val="002878B2"/>
    <w:rsid w:val="00297156"/>
    <w:rsid w:val="002A3C95"/>
    <w:rsid w:val="002C1D8D"/>
    <w:rsid w:val="002C1EEC"/>
    <w:rsid w:val="002C3625"/>
    <w:rsid w:val="002D47B9"/>
    <w:rsid w:val="002D66E6"/>
    <w:rsid w:val="00302986"/>
    <w:rsid w:val="00311D4C"/>
    <w:rsid w:val="00321BB2"/>
    <w:rsid w:val="00323405"/>
    <w:rsid w:val="00326A70"/>
    <w:rsid w:val="00333B4E"/>
    <w:rsid w:val="00336E58"/>
    <w:rsid w:val="003568C2"/>
    <w:rsid w:val="00366039"/>
    <w:rsid w:val="00367BDD"/>
    <w:rsid w:val="00381181"/>
    <w:rsid w:val="003B060F"/>
    <w:rsid w:val="003B174E"/>
    <w:rsid w:val="003B2DFA"/>
    <w:rsid w:val="003B3239"/>
    <w:rsid w:val="003D73D9"/>
    <w:rsid w:val="003E1567"/>
    <w:rsid w:val="003F28DD"/>
    <w:rsid w:val="00403525"/>
    <w:rsid w:val="00422019"/>
    <w:rsid w:val="0042222D"/>
    <w:rsid w:val="00422857"/>
    <w:rsid w:val="00423277"/>
    <w:rsid w:val="004248E5"/>
    <w:rsid w:val="00433EC8"/>
    <w:rsid w:val="004455DB"/>
    <w:rsid w:val="00453D15"/>
    <w:rsid w:val="004545BD"/>
    <w:rsid w:val="00474E5F"/>
    <w:rsid w:val="0047668B"/>
    <w:rsid w:val="0048084E"/>
    <w:rsid w:val="00486E1E"/>
    <w:rsid w:val="00496FEE"/>
    <w:rsid w:val="004973A6"/>
    <w:rsid w:val="004B165F"/>
    <w:rsid w:val="004B1EAA"/>
    <w:rsid w:val="004B3CA6"/>
    <w:rsid w:val="004B76CE"/>
    <w:rsid w:val="004C31C7"/>
    <w:rsid w:val="004D3D11"/>
    <w:rsid w:val="004E0E0B"/>
    <w:rsid w:val="004F16A5"/>
    <w:rsid w:val="004F4296"/>
    <w:rsid w:val="0050456F"/>
    <w:rsid w:val="00505D96"/>
    <w:rsid w:val="0050655F"/>
    <w:rsid w:val="00513188"/>
    <w:rsid w:val="00514DE7"/>
    <w:rsid w:val="00520088"/>
    <w:rsid w:val="00520431"/>
    <w:rsid w:val="00525E49"/>
    <w:rsid w:val="00533AE8"/>
    <w:rsid w:val="00537E21"/>
    <w:rsid w:val="00547858"/>
    <w:rsid w:val="00556D10"/>
    <w:rsid w:val="00567E4F"/>
    <w:rsid w:val="00571AA9"/>
    <w:rsid w:val="005777E7"/>
    <w:rsid w:val="005873D9"/>
    <w:rsid w:val="00591D3A"/>
    <w:rsid w:val="00592B1E"/>
    <w:rsid w:val="00593B67"/>
    <w:rsid w:val="00597039"/>
    <w:rsid w:val="005A525D"/>
    <w:rsid w:val="005A7F00"/>
    <w:rsid w:val="005B3EEA"/>
    <w:rsid w:val="005B5E09"/>
    <w:rsid w:val="005C54EE"/>
    <w:rsid w:val="005D442F"/>
    <w:rsid w:val="005D4D56"/>
    <w:rsid w:val="005F5748"/>
    <w:rsid w:val="006009B1"/>
    <w:rsid w:val="00603084"/>
    <w:rsid w:val="0060336A"/>
    <w:rsid w:val="00623338"/>
    <w:rsid w:val="00635E95"/>
    <w:rsid w:val="00647FCB"/>
    <w:rsid w:val="0065436B"/>
    <w:rsid w:val="00655B3A"/>
    <w:rsid w:val="00655D61"/>
    <w:rsid w:val="00662613"/>
    <w:rsid w:val="00686191"/>
    <w:rsid w:val="006A0A7A"/>
    <w:rsid w:val="006A5B2A"/>
    <w:rsid w:val="006B416E"/>
    <w:rsid w:val="006B7CC4"/>
    <w:rsid w:val="006D2A1B"/>
    <w:rsid w:val="006D5DDB"/>
    <w:rsid w:val="0070275B"/>
    <w:rsid w:val="00704B3A"/>
    <w:rsid w:val="00705A54"/>
    <w:rsid w:val="00707E82"/>
    <w:rsid w:val="00715AC8"/>
    <w:rsid w:val="00730DE3"/>
    <w:rsid w:val="00730F41"/>
    <w:rsid w:val="00745F0C"/>
    <w:rsid w:val="00760316"/>
    <w:rsid w:val="00761DA7"/>
    <w:rsid w:val="0076311A"/>
    <w:rsid w:val="00763D50"/>
    <w:rsid w:val="007661DD"/>
    <w:rsid w:val="00775A2C"/>
    <w:rsid w:val="0078549D"/>
    <w:rsid w:val="0079232F"/>
    <w:rsid w:val="007C4C80"/>
    <w:rsid w:val="007D56CA"/>
    <w:rsid w:val="007D5C39"/>
    <w:rsid w:val="007D6AD0"/>
    <w:rsid w:val="007F0613"/>
    <w:rsid w:val="0080011B"/>
    <w:rsid w:val="0080667B"/>
    <w:rsid w:val="00826A4D"/>
    <w:rsid w:val="00837003"/>
    <w:rsid w:val="00840F30"/>
    <w:rsid w:val="00844CBC"/>
    <w:rsid w:val="008515FF"/>
    <w:rsid w:val="008551C1"/>
    <w:rsid w:val="00861361"/>
    <w:rsid w:val="00875FBC"/>
    <w:rsid w:val="00876C5F"/>
    <w:rsid w:val="00885129"/>
    <w:rsid w:val="0089189B"/>
    <w:rsid w:val="00895F52"/>
    <w:rsid w:val="008B702C"/>
    <w:rsid w:val="008C3826"/>
    <w:rsid w:val="008E4E74"/>
    <w:rsid w:val="008E61AF"/>
    <w:rsid w:val="008F4D7B"/>
    <w:rsid w:val="00904DD7"/>
    <w:rsid w:val="00920660"/>
    <w:rsid w:val="00922300"/>
    <w:rsid w:val="00927420"/>
    <w:rsid w:val="009345B9"/>
    <w:rsid w:val="009375B2"/>
    <w:rsid w:val="009435ED"/>
    <w:rsid w:val="00945912"/>
    <w:rsid w:val="0095059E"/>
    <w:rsid w:val="0095371D"/>
    <w:rsid w:val="00962BC3"/>
    <w:rsid w:val="00965738"/>
    <w:rsid w:val="009718A5"/>
    <w:rsid w:val="009743BC"/>
    <w:rsid w:val="0098070B"/>
    <w:rsid w:val="00983AAA"/>
    <w:rsid w:val="00984933"/>
    <w:rsid w:val="00990AC1"/>
    <w:rsid w:val="00997691"/>
    <w:rsid w:val="009D6E35"/>
    <w:rsid w:val="009F15CA"/>
    <w:rsid w:val="009F47BA"/>
    <w:rsid w:val="00A01EAD"/>
    <w:rsid w:val="00A05636"/>
    <w:rsid w:val="00A12F84"/>
    <w:rsid w:val="00A1342B"/>
    <w:rsid w:val="00A23416"/>
    <w:rsid w:val="00A3305B"/>
    <w:rsid w:val="00A45159"/>
    <w:rsid w:val="00A7743A"/>
    <w:rsid w:val="00AA0FA2"/>
    <w:rsid w:val="00AA44E2"/>
    <w:rsid w:val="00AF2270"/>
    <w:rsid w:val="00B010F9"/>
    <w:rsid w:val="00B104DB"/>
    <w:rsid w:val="00B12F56"/>
    <w:rsid w:val="00B14FE4"/>
    <w:rsid w:val="00B174DB"/>
    <w:rsid w:val="00B176E2"/>
    <w:rsid w:val="00B20EE8"/>
    <w:rsid w:val="00B23C13"/>
    <w:rsid w:val="00B47074"/>
    <w:rsid w:val="00B503D3"/>
    <w:rsid w:val="00B5327A"/>
    <w:rsid w:val="00B57B0F"/>
    <w:rsid w:val="00B65C5D"/>
    <w:rsid w:val="00B8140D"/>
    <w:rsid w:val="00B91A20"/>
    <w:rsid w:val="00BA113B"/>
    <w:rsid w:val="00BA16B3"/>
    <w:rsid w:val="00BB3595"/>
    <w:rsid w:val="00BC2461"/>
    <w:rsid w:val="00BF47A0"/>
    <w:rsid w:val="00C2061F"/>
    <w:rsid w:val="00C2318F"/>
    <w:rsid w:val="00C4599B"/>
    <w:rsid w:val="00C577E5"/>
    <w:rsid w:val="00C61524"/>
    <w:rsid w:val="00C66A76"/>
    <w:rsid w:val="00C676FE"/>
    <w:rsid w:val="00C72480"/>
    <w:rsid w:val="00C82696"/>
    <w:rsid w:val="00C90C8B"/>
    <w:rsid w:val="00C9319F"/>
    <w:rsid w:val="00C93934"/>
    <w:rsid w:val="00C9683E"/>
    <w:rsid w:val="00C9775E"/>
    <w:rsid w:val="00CA4839"/>
    <w:rsid w:val="00CA4E7F"/>
    <w:rsid w:val="00CB0195"/>
    <w:rsid w:val="00CB0A6A"/>
    <w:rsid w:val="00CB74BB"/>
    <w:rsid w:val="00CE198E"/>
    <w:rsid w:val="00CE53BC"/>
    <w:rsid w:val="00CF2B34"/>
    <w:rsid w:val="00D00E76"/>
    <w:rsid w:val="00D018D5"/>
    <w:rsid w:val="00D04AB3"/>
    <w:rsid w:val="00D10FE9"/>
    <w:rsid w:val="00D14639"/>
    <w:rsid w:val="00D1783A"/>
    <w:rsid w:val="00D2064B"/>
    <w:rsid w:val="00D24D3D"/>
    <w:rsid w:val="00D253E4"/>
    <w:rsid w:val="00D426EF"/>
    <w:rsid w:val="00D440EC"/>
    <w:rsid w:val="00D63274"/>
    <w:rsid w:val="00D72D03"/>
    <w:rsid w:val="00D7474C"/>
    <w:rsid w:val="00D81A13"/>
    <w:rsid w:val="00D83CE5"/>
    <w:rsid w:val="00D87B84"/>
    <w:rsid w:val="00DA06A6"/>
    <w:rsid w:val="00DC53A4"/>
    <w:rsid w:val="00DE784A"/>
    <w:rsid w:val="00DF2EAD"/>
    <w:rsid w:val="00E0539F"/>
    <w:rsid w:val="00E140E3"/>
    <w:rsid w:val="00E14CB7"/>
    <w:rsid w:val="00E17B28"/>
    <w:rsid w:val="00E20C37"/>
    <w:rsid w:val="00E23EC3"/>
    <w:rsid w:val="00E276E7"/>
    <w:rsid w:val="00E34F5C"/>
    <w:rsid w:val="00E37D89"/>
    <w:rsid w:val="00E4750C"/>
    <w:rsid w:val="00E55456"/>
    <w:rsid w:val="00E606ED"/>
    <w:rsid w:val="00E63BE4"/>
    <w:rsid w:val="00E65256"/>
    <w:rsid w:val="00E9589F"/>
    <w:rsid w:val="00E96D4A"/>
    <w:rsid w:val="00EA3AB9"/>
    <w:rsid w:val="00EA6488"/>
    <w:rsid w:val="00EB3361"/>
    <w:rsid w:val="00EB73C0"/>
    <w:rsid w:val="00EC6C85"/>
    <w:rsid w:val="00ED1BF9"/>
    <w:rsid w:val="00EE3C4E"/>
    <w:rsid w:val="00EE7A6D"/>
    <w:rsid w:val="00EF0F88"/>
    <w:rsid w:val="00EF1D09"/>
    <w:rsid w:val="00F201CA"/>
    <w:rsid w:val="00F2089D"/>
    <w:rsid w:val="00F21FD7"/>
    <w:rsid w:val="00F23B74"/>
    <w:rsid w:val="00F44975"/>
    <w:rsid w:val="00F474FD"/>
    <w:rsid w:val="00F514AA"/>
    <w:rsid w:val="00F52E11"/>
    <w:rsid w:val="00F63FCA"/>
    <w:rsid w:val="00F9545C"/>
    <w:rsid w:val="00FA1B65"/>
    <w:rsid w:val="00FA3488"/>
    <w:rsid w:val="00FC3960"/>
    <w:rsid w:val="00FC7789"/>
    <w:rsid w:val="00FC7D51"/>
    <w:rsid w:val="00FE0E54"/>
    <w:rsid w:val="00FF1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7B4B1"/>
  <w15:docId w15:val="{B3B07FCC-5E7F-4708-B173-F1C20D381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af3">
    <w:name w:val="Подподпункт"/>
    <w:basedOn w:val="a"/>
    <w:rsid w:val="00C72480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numbering" w:customStyle="1" w:styleId="WWNum7">
    <w:name w:val="WWNum7"/>
    <w:basedOn w:val="a2"/>
    <w:rsid w:val="002878B2"/>
    <w:pPr>
      <w:numPr>
        <w:numId w:val="29"/>
      </w:numPr>
    </w:pPr>
  </w:style>
  <w:style w:type="table" w:styleId="af4">
    <w:name w:val="Table Grid"/>
    <w:basedOn w:val="a1"/>
    <w:uiPriority w:val="39"/>
    <w:rsid w:val="00FC7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8887D-2A93-4A49-AD0F-8DF42B5E7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8</Pages>
  <Words>2355</Words>
  <Characters>13430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Карасюк Альберт Альбертович</dc:creator>
  <cp:lastModifiedBy>Кузнецов Павел Николаевич</cp:lastModifiedBy>
  <cp:revision>80</cp:revision>
  <cp:lastPrinted>2024-02-08T13:01:00Z</cp:lastPrinted>
  <dcterms:created xsi:type="dcterms:W3CDTF">2021-11-03T12:22:00Z</dcterms:created>
  <dcterms:modified xsi:type="dcterms:W3CDTF">2024-02-08T13:03:00Z</dcterms:modified>
</cp:coreProperties>
</file>